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862A824" w:rsidR="00BF7F06" w:rsidRPr="00A11D21" w:rsidRDefault="00FD3E69" w:rsidP="009E4AB7">
      <w:pPr>
        <w:rPr>
          <w:rFonts w:ascii="Calibri" w:hAnsi="Calibri" w:cs="Calibri"/>
          <w:b/>
          <w:bCs/>
        </w:rPr>
      </w:pPr>
      <w:r>
        <w:rPr>
          <w:rFonts w:ascii="Calibri" w:hAnsi="Calibri" w:cs="Calibri"/>
          <w:b/>
          <w:bCs/>
        </w:rPr>
        <w:t xml:space="preserve">Fear Is </w:t>
      </w:r>
      <w:proofErr w:type="gramStart"/>
      <w:r>
        <w:rPr>
          <w:rFonts w:ascii="Calibri" w:hAnsi="Calibri" w:cs="Calibri"/>
          <w:b/>
          <w:bCs/>
        </w:rPr>
        <w:t>A</w:t>
      </w:r>
      <w:proofErr w:type="gramEnd"/>
      <w:r>
        <w:rPr>
          <w:rFonts w:ascii="Calibri" w:hAnsi="Calibri" w:cs="Calibri"/>
          <w:b/>
          <w:bCs/>
        </w:rPr>
        <w:t xml:space="preserve"> Liar</w:t>
      </w:r>
    </w:p>
    <w:p w14:paraId="2CDC2AFF" w14:textId="14F499DF" w:rsidR="007A6325" w:rsidRPr="00A11D21" w:rsidRDefault="0017767F" w:rsidP="009E4AB7">
      <w:pPr>
        <w:rPr>
          <w:rFonts w:ascii="Calibri" w:hAnsi="Calibri" w:cs="Calibri"/>
          <w:b/>
          <w:bCs/>
        </w:rPr>
      </w:pPr>
      <w:r>
        <w:rPr>
          <w:rFonts w:ascii="Calibri" w:hAnsi="Calibri" w:cs="Calibri"/>
          <w:b/>
          <w:bCs/>
        </w:rPr>
        <w:t>Don’t Let Your Heart Be Troubled</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3</w:t>
      </w:r>
      <w:r w:rsidR="00B47A64">
        <w:rPr>
          <w:rFonts w:ascii="Calibri" w:hAnsi="Calibri" w:cs="Calibri"/>
          <w:b/>
          <w:bCs/>
        </w:rPr>
        <w:t xml:space="preserve"> of </w:t>
      </w:r>
      <w:r w:rsidR="00FD3E69">
        <w:rPr>
          <w:rFonts w:ascii="Calibri" w:hAnsi="Calibri" w:cs="Calibri"/>
          <w:b/>
          <w:bCs/>
        </w:rPr>
        <w:t>4</w:t>
      </w:r>
      <w:r w:rsidR="00C01D01" w:rsidRPr="00A11D21">
        <w:rPr>
          <w:rFonts w:ascii="Calibri" w:hAnsi="Calibri" w:cs="Calibri"/>
          <w:b/>
          <w:bCs/>
        </w:rPr>
        <w:t>)</w:t>
      </w:r>
    </w:p>
    <w:p w14:paraId="156A3DE0" w14:textId="4C6699DA" w:rsidR="007A6325" w:rsidRPr="00A11D21" w:rsidRDefault="0017767F" w:rsidP="009E4AB7">
      <w:pPr>
        <w:rPr>
          <w:rFonts w:ascii="Calibri" w:hAnsi="Calibri" w:cs="Calibri"/>
          <w:b/>
          <w:bCs/>
        </w:rPr>
      </w:pPr>
      <w:r>
        <w:rPr>
          <w:rFonts w:ascii="Calibri" w:hAnsi="Calibri" w:cs="Calibri"/>
          <w:b/>
          <w:bCs/>
        </w:rPr>
        <w:t>John 14:27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851D6D8" w14:textId="523EA459" w:rsidR="0017767F" w:rsidRPr="0017767F" w:rsidRDefault="0017767F" w:rsidP="0017767F">
      <w:pPr>
        <w:spacing w:line="276" w:lineRule="auto"/>
        <w:rPr>
          <w:rFonts w:ascii="Calibri" w:hAnsi="Calibri"/>
        </w:rPr>
      </w:pPr>
      <w:r w:rsidRPr="0017767F">
        <w:rPr>
          <w:rFonts w:ascii="Calibri" w:hAnsi="Calibri"/>
        </w:rPr>
        <w:t xml:space="preserve">I </w:t>
      </w:r>
      <w:r w:rsidR="001655C8">
        <w:rPr>
          <w:rFonts w:ascii="Calibri" w:hAnsi="Calibri"/>
        </w:rPr>
        <w:t>have</w:t>
      </w:r>
      <w:r w:rsidRPr="0017767F">
        <w:rPr>
          <w:rFonts w:ascii="Calibri" w:hAnsi="Calibri"/>
        </w:rPr>
        <w:t xml:space="preserve"> a question for you today. Why do you think that so many problems face our culture? We see racism on the rise. We see families with husbands and wives </w:t>
      </w:r>
      <w:r w:rsidR="001655C8">
        <w:rPr>
          <w:rFonts w:ascii="Calibri" w:hAnsi="Calibri"/>
        </w:rPr>
        <w:t xml:space="preserve">who </w:t>
      </w:r>
      <w:r w:rsidRPr="0017767F">
        <w:rPr>
          <w:rFonts w:ascii="Calibri" w:hAnsi="Calibri"/>
        </w:rPr>
        <w:t xml:space="preserve">are conflicted. We see nations </w:t>
      </w:r>
      <w:proofErr w:type="gramStart"/>
      <w:r w:rsidRPr="0017767F">
        <w:rPr>
          <w:rFonts w:ascii="Calibri" w:hAnsi="Calibri"/>
        </w:rPr>
        <w:t>rising up against</w:t>
      </w:r>
      <w:proofErr w:type="gramEnd"/>
      <w:r w:rsidRPr="0017767F">
        <w:rPr>
          <w:rFonts w:ascii="Calibri" w:hAnsi="Calibri"/>
        </w:rPr>
        <w:t xml:space="preserve"> nations. We see people suing people over frivolous, silly things. Why do these things happen? I think perhaps one of the greatest reasons is because people don't have peace in their li</w:t>
      </w:r>
      <w:r w:rsidR="001655C8">
        <w:rPr>
          <w:rFonts w:ascii="Calibri" w:hAnsi="Calibri"/>
        </w:rPr>
        <w:t>ves</w:t>
      </w:r>
      <w:r w:rsidRPr="0017767F">
        <w:rPr>
          <w:rFonts w:ascii="Calibri" w:hAnsi="Calibri"/>
        </w:rPr>
        <w:t xml:space="preserve">. </w:t>
      </w:r>
    </w:p>
    <w:p w14:paraId="06ABF96C" w14:textId="77777777" w:rsidR="0017767F" w:rsidRPr="0017767F" w:rsidRDefault="0017767F" w:rsidP="0017767F">
      <w:pPr>
        <w:spacing w:line="276" w:lineRule="auto"/>
        <w:rPr>
          <w:rFonts w:ascii="Calibri" w:hAnsi="Calibri"/>
        </w:rPr>
      </w:pPr>
    </w:p>
    <w:p w14:paraId="0E8C510B" w14:textId="77777777" w:rsidR="0017767F" w:rsidRPr="0017767F" w:rsidRDefault="0017767F" w:rsidP="0017767F">
      <w:pPr>
        <w:spacing w:line="276" w:lineRule="auto"/>
        <w:rPr>
          <w:rFonts w:ascii="Calibri" w:hAnsi="Calibri"/>
        </w:rPr>
      </w:pPr>
      <w:r w:rsidRPr="0017767F">
        <w:rPr>
          <w:rFonts w:ascii="Calibri" w:hAnsi="Calibri"/>
        </w:rPr>
        <w:t xml:space="preserve">Today I want to talk to you about this very powerful commodity – peace. It's something that a lot of people don't have, but it's something that everybody wants. In fact, if we were able to package it up and sell it at Walmart, we would all make a lot of money because it is in such high demand. Yet we know so little about peace. </w:t>
      </w:r>
    </w:p>
    <w:p w14:paraId="380DDE4D" w14:textId="77777777" w:rsidR="0017767F" w:rsidRPr="0017767F" w:rsidRDefault="0017767F" w:rsidP="0017767F">
      <w:pPr>
        <w:spacing w:line="276" w:lineRule="auto"/>
        <w:rPr>
          <w:rFonts w:ascii="Calibri" w:hAnsi="Calibri"/>
        </w:rPr>
      </w:pPr>
    </w:p>
    <w:p w14:paraId="0715F882" w14:textId="24F6C56A" w:rsidR="0017767F" w:rsidRPr="0017767F" w:rsidRDefault="0017767F" w:rsidP="0017767F">
      <w:pPr>
        <w:spacing w:line="276" w:lineRule="auto"/>
        <w:rPr>
          <w:rFonts w:ascii="Calibri" w:hAnsi="Calibri"/>
        </w:rPr>
      </w:pPr>
      <w:r w:rsidRPr="0017767F">
        <w:rPr>
          <w:rFonts w:ascii="Calibri" w:hAnsi="Calibri"/>
        </w:rPr>
        <w:t>Sometimes we don't have peace in our li</w:t>
      </w:r>
      <w:r w:rsidR="001655C8">
        <w:rPr>
          <w:rFonts w:ascii="Calibri" w:hAnsi="Calibri"/>
        </w:rPr>
        <w:t>ves</w:t>
      </w:r>
      <w:r w:rsidRPr="0017767F">
        <w:rPr>
          <w:rFonts w:ascii="Calibri" w:hAnsi="Calibri"/>
        </w:rPr>
        <w:t xml:space="preserve"> because we have so many peace distractors. </w:t>
      </w:r>
    </w:p>
    <w:p w14:paraId="70EB401B" w14:textId="77777777" w:rsidR="0017767F" w:rsidRPr="0017767F" w:rsidRDefault="0017767F" w:rsidP="0017767F">
      <w:pPr>
        <w:spacing w:line="276" w:lineRule="auto"/>
        <w:rPr>
          <w:rFonts w:ascii="Calibri" w:hAnsi="Calibri"/>
        </w:rPr>
      </w:pPr>
    </w:p>
    <w:p w14:paraId="0C074472" w14:textId="1D0BB847" w:rsidR="0017767F" w:rsidRPr="0017767F" w:rsidRDefault="0017767F" w:rsidP="0017767F">
      <w:pPr>
        <w:spacing w:line="276" w:lineRule="auto"/>
        <w:rPr>
          <w:rFonts w:ascii="Calibri" w:hAnsi="Calibri"/>
        </w:rPr>
      </w:pPr>
      <w:r w:rsidRPr="0017767F">
        <w:rPr>
          <w:rFonts w:ascii="Calibri" w:hAnsi="Calibri"/>
        </w:rPr>
        <w:t xml:space="preserve">We have busyness. Sometimes just being busy. Many of us today during this season of this pandemic are working more than we have ever worked before. Some of us are not working at all. But many of us are busier than we've ever been. Some of </w:t>
      </w:r>
      <w:r w:rsidR="001655C8">
        <w:rPr>
          <w:rFonts w:ascii="Calibri" w:hAnsi="Calibri"/>
        </w:rPr>
        <w:t>you</w:t>
      </w:r>
      <w:r w:rsidRPr="0017767F">
        <w:rPr>
          <w:rFonts w:ascii="Calibri" w:hAnsi="Calibri"/>
        </w:rPr>
        <w:t xml:space="preserve"> just became homeschool moms and we didn't even know that was going to happen. Your schedule just went from busy to busier. If we're not careful, busyness can rob us of the peace of God in our own lives. </w:t>
      </w:r>
    </w:p>
    <w:p w14:paraId="0DD98DFA" w14:textId="77777777" w:rsidR="0017767F" w:rsidRPr="0017767F" w:rsidRDefault="0017767F" w:rsidP="0017767F">
      <w:pPr>
        <w:spacing w:line="276" w:lineRule="auto"/>
        <w:rPr>
          <w:rFonts w:ascii="Calibri" w:hAnsi="Calibri"/>
        </w:rPr>
      </w:pPr>
    </w:p>
    <w:p w14:paraId="6E286B03" w14:textId="77777777" w:rsidR="0017767F" w:rsidRPr="0017767F" w:rsidRDefault="0017767F" w:rsidP="0017767F">
      <w:pPr>
        <w:spacing w:line="276" w:lineRule="auto"/>
        <w:rPr>
          <w:rFonts w:ascii="Calibri" w:hAnsi="Calibri"/>
        </w:rPr>
      </w:pPr>
      <w:r w:rsidRPr="0017767F">
        <w:rPr>
          <w:rFonts w:ascii="Calibri" w:hAnsi="Calibri"/>
        </w:rPr>
        <w:t xml:space="preserve">Sometimes it's shame. We don't have peace because we feel bad about things that we've done in the past and we can't let it go. </w:t>
      </w:r>
    </w:p>
    <w:p w14:paraId="1F9E3EF7" w14:textId="77777777" w:rsidR="0017767F" w:rsidRPr="0017767F" w:rsidRDefault="0017767F" w:rsidP="0017767F">
      <w:pPr>
        <w:spacing w:line="276" w:lineRule="auto"/>
        <w:rPr>
          <w:rFonts w:ascii="Calibri" w:hAnsi="Calibri"/>
        </w:rPr>
      </w:pPr>
    </w:p>
    <w:p w14:paraId="14E23A5D" w14:textId="77777777" w:rsidR="0017767F" w:rsidRPr="0017767F" w:rsidRDefault="0017767F" w:rsidP="0017767F">
      <w:pPr>
        <w:spacing w:line="276" w:lineRule="auto"/>
        <w:rPr>
          <w:rFonts w:ascii="Calibri" w:hAnsi="Calibri"/>
        </w:rPr>
      </w:pPr>
      <w:r w:rsidRPr="0017767F">
        <w:rPr>
          <w:rFonts w:ascii="Calibri" w:hAnsi="Calibri"/>
        </w:rPr>
        <w:t xml:space="preserve">Sometimes it's fear. We play the “what if” game in our mind. What if this happened? What if that happened? </w:t>
      </w:r>
    </w:p>
    <w:p w14:paraId="45E5B0D7" w14:textId="77777777" w:rsidR="0017767F" w:rsidRPr="0017767F" w:rsidRDefault="0017767F" w:rsidP="0017767F">
      <w:pPr>
        <w:spacing w:line="276" w:lineRule="auto"/>
        <w:rPr>
          <w:rFonts w:ascii="Calibri" w:hAnsi="Calibri"/>
        </w:rPr>
      </w:pPr>
    </w:p>
    <w:p w14:paraId="17BE04A5" w14:textId="77777777" w:rsidR="0017767F" w:rsidRPr="0017767F" w:rsidRDefault="0017767F" w:rsidP="0017767F">
      <w:pPr>
        <w:spacing w:line="276" w:lineRule="auto"/>
        <w:rPr>
          <w:rFonts w:ascii="Calibri" w:hAnsi="Calibri"/>
        </w:rPr>
      </w:pPr>
      <w:r w:rsidRPr="0017767F">
        <w:rPr>
          <w:rFonts w:ascii="Calibri" w:hAnsi="Calibri"/>
        </w:rPr>
        <w:t xml:space="preserve">Sometimes it’s change. Things are changing so quickly. Change can rob us of peace. </w:t>
      </w:r>
    </w:p>
    <w:p w14:paraId="6FC4EDED" w14:textId="77777777" w:rsidR="0017767F" w:rsidRPr="0017767F" w:rsidRDefault="0017767F" w:rsidP="0017767F">
      <w:pPr>
        <w:spacing w:line="276" w:lineRule="auto"/>
        <w:rPr>
          <w:rFonts w:ascii="Calibri" w:hAnsi="Calibri"/>
        </w:rPr>
      </w:pPr>
    </w:p>
    <w:p w14:paraId="70E8A1F1" w14:textId="3732053F" w:rsidR="0017767F" w:rsidRPr="0017767F" w:rsidRDefault="0017767F" w:rsidP="0017767F">
      <w:pPr>
        <w:spacing w:line="276" w:lineRule="auto"/>
        <w:rPr>
          <w:rFonts w:ascii="Calibri" w:hAnsi="Calibri"/>
        </w:rPr>
      </w:pPr>
      <w:r w:rsidRPr="0017767F">
        <w:rPr>
          <w:rFonts w:ascii="Calibri" w:hAnsi="Calibri"/>
        </w:rPr>
        <w:t xml:space="preserve">It's interesting, though, when Jesus began to speak to His disciples about the subject of peace, they were facing many of these things. Fear was out the wazoo. Jesus, in His final hours with the disciples, in John 14, </w:t>
      </w:r>
      <w:r w:rsidR="001655C8">
        <w:rPr>
          <w:rFonts w:ascii="Calibri" w:hAnsi="Calibri"/>
        </w:rPr>
        <w:t>wa</w:t>
      </w:r>
      <w:r w:rsidRPr="0017767F">
        <w:rPr>
          <w:rFonts w:ascii="Calibri" w:hAnsi="Calibri"/>
        </w:rPr>
        <w:t>s in the upper room. He</w:t>
      </w:r>
      <w:r w:rsidR="001655C8">
        <w:rPr>
          <w:rFonts w:ascii="Calibri" w:hAnsi="Calibri"/>
        </w:rPr>
        <w:t xml:space="preserve"> was</w:t>
      </w:r>
      <w:r w:rsidRPr="0017767F">
        <w:rPr>
          <w:rFonts w:ascii="Calibri" w:hAnsi="Calibri"/>
        </w:rPr>
        <w:t xml:space="preserve"> giving His final words of instruction to the Twelve. It's interesting because Jesus </w:t>
      </w:r>
      <w:r w:rsidR="001655C8">
        <w:rPr>
          <w:rFonts w:ascii="Calibri" w:hAnsi="Calibri"/>
        </w:rPr>
        <w:t>wa</w:t>
      </w:r>
      <w:r w:rsidRPr="0017767F">
        <w:rPr>
          <w:rFonts w:ascii="Calibri" w:hAnsi="Calibri"/>
        </w:rPr>
        <w:t>s just about to be arrested, He</w:t>
      </w:r>
      <w:r w:rsidR="001655C8">
        <w:rPr>
          <w:rFonts w:ascii="Calibri" w:hAnsi="Calibri"/>
        </w:rPr>
        <w:t xml:space="preserve"> was</w:t>
      </w:r>
      <w:r w:rsidRPr="0017767F">
        <w:rPr>
          <w:rFonts w:ascii="Calibri" w:hAnsi="Calibri"/>
        </w:rPr>
        <w:t xml:space="preserve"> just about to be crucified hours away, and yet Jesus </w:t>
      </w:r>
      <w:r w:rsidR="001655C8">
        <w:rPr>
          <w:rFonts w:ascii="Calibri" w:hAnsi="Calibri"/>
        </w:rPr>
        <w:t>wa</w:t>
      </w:r>
      <w:r w:rsidRPr="0017767F">
        <w:rPr>
          <w:rFonts w:ascii="Calibri" w:hAnsi="Calibri"/>
        </w:rPr>
        <w:t>s talking to the disciples about</w:t>
      </w:r>
      <w:r w:rsidRPr="0017767F">
        <w:rPr>
          <w:rFonts w:ascii="Calibri" w:hAnsi="Calibri"/>
          <w:i/>
          <w:iCs/>
        </w:rPr>
        <w:t xml:space="preserve"> their</w:t>
      </w:r>
      <w:r w:rsidRPr="0017767F">
        <w:rPr>
          <w:rFonts w:ascii="Calibri" w:hAnsi="Calibri"/>
        </w:rPr>
        <w:t xml:space="preserve"> peace. Not His </w:t>
      </w:r>
      <w:r w:rsidRPr="0017767F">
        <w:rPr>
          <w:rFonts w:ascii="Calibri" w:hAnsi="Calibri"/>
        </w:rPr>
        <w:lastRenderedPageBreak/>
        <w:t xml:space="preserve">peace, but their peace. Did you know that Jesus is concerned about your peace? Jesus wants you to have peace in your life. </w:t>
      </w:r>
    </w:p>
    <w:p w14:paraId="27999CB4" w14:textId="77777777" w:rsidR="0017767F" w:rsidRPr="0017767F" w:rsidRDefault="0017767F" w:rsidP="0017767F">
      <w:pPr>
        <w:spacing w:line="276" w:lineRule="auto"/>
        <w:rPr>
          <w:rFonts w:ascii="Calibri" w:hAnsi="Calibri"/>
        </w:rPr>
      </w:pPr>
    </w:p>
    <w:p w14:paraId="4B1D6C7F" w14:textId="77777777" w:rsidR="0017767F" w:rsidRPr="0017767F" w:rsidRDefault="0017767F" w:rsidP="0017767F">
      <w:pPr>
        <w:spacing w:line="276" w:lineRule="auto"/>
        <w:rPr>
          <w:rFonts w:ascii="Calibri" w:hAnsi="Calibri"/>
        </w:rPr>
      </w:pPr>
      <w:r w:rsidRPr="0017767F">
        <w:rPr>
          <w:rFonts w:ascii="Calibri" w:hAnsi="Calibri"/>
        </w:rPr>
        <w:t>“I am leaving you with a gift—peace of mind and heart. And the peace I give is a gift the world cannot give. So don’t be troubled or afraid” (John 14:27).</w:t>
      </w:r>
    </w:p>
    <w:p w14:paraId="42D82C70" w14:textId="77777777" w:rsidR="0017767F" w:rsidRPr="0017767F" w:rsidRDefault="0017767F" w:rsidP="0017767F">
      <w:pPr>
        <w:spacing w:line="276" w:lineRule="auto"/>
        <w:rPr>
          <w:rFonts w:ascii="Calibri" w:hAnsi="Calibri"/>
        </w:rPr>
      </w:pPr>
    </w:p>
    <w:p w14:paraId="7A2D9887" w14:textId="77777777" w:rsidR="0017767F" w:rsidRPr="0017767F" w:rsidRDefault="0017767F" w:rsidP="0017767F">
      <w:pPr>
        <w:spacing w:line="276" w:lineRule="auto"/>
        <w:rPr>
          <w:rFonts w:ascii="Calibri" w:hAnsi="Calibri"/>
        </w:rPr>
      </w:pPr>
      <w:r w:rsidRPr="0017767F">
        <w:rPr>
          <w:rFonts w:ascii="Calibri" w:hAnsi="Calibri"/>
        </w:rPr>
        <w:t xml:space="preserve">I want to share three truths with you today about how you can experience the peace of God in your life. </w:t>
      </w:r>
    </w:p>
    <w:p w14:paraId="42417D10" w14:textId="77777777" w:rsidR="0017767F" w:rsidRPr="0017767F" w:rsidRDefault="0017767F" w:rsidP="0017767F">
      <w:pPr>
        <w:spacing w:line="276" w:lineRule="auto"/>
        <w:rPr>
          <w:rFonts w:ascii="Calibri" w:hAnsi="Calibri"/>
        </w:rPr>
      </w:pPr>
    </w:p>
    <w:p w14:paraId="656798C4" w14:textId="4009757E" w:rsidR="0017767F" w:rsidRPr="0017767F" w:rsidRDefault="0017767F" w:rsidP="0017767F">
      <w:pPr>
        <w:spacing w:line="276" w:lineRule="auto"/>
        <w:rPr>
          <w:rFonts w:ascii="Calibri" w:hAnsi="Calibri"/>
          <w:b/>
          <w:bCs/>
        </w:rPr>
      </w:pPr>
      <w:r w:rsidRPr="0017767F">
        <w:rPr>
          <w:rFonts w:ascii="Calibri" w:hAnsi="Calibri"/>
          <w:b/>
          <w:bCs/>
        </w:rPr>
        <w:t>1. Jesus Gives Peace</w:t>
      </w:r>
      <w:r w:rsidR="005A64D4">
        <w:rPr>
          <w:rFonts w:ascii="Calibri" w:hAnsi="Calibri"/>
          <w:b/>
          <w:bCs/>
        </w:rPr>
        <w:t>.</w:t>
      </w:r>
    </w:p>
    <w:p w14:paraId="525C7BC2" w14:textId="77777777" w:rsidR="0017767F" w:rsidRPr="0017767F" w:rsidRDefault="0017767F" w:rsidP="0017767F">
      <w:pPr>
        <w:spacing w:line="276" w:lineRule="auto"/>
        <w:rPr>
          <w:rFonts w:ascii="Calibri" w:hAnsi="Calibri"/>
        </w:rPr>
      </w:pPr>
    </w:p>
    <w:p w14:paraId="4104922D" w14:textId="5BD92D03" w:rsidR="0017767F" w:rsidRPr="0017767F" w:rsidRDefault="0017767F" w:rsidP="0017767F">
      <w:pPr>
        <w:spacing w:line="276" w:lineRule="auto"/>
        <w:rPr>
          <w:rFonts w:ascii="Calibri" w:hAnsi="Calibri"/>
        </w:rPr>
      </w:pPr>
      <w:r w:rsidRPr="0017767F">
        <w:rPr>
          <w:rFonts w:ascii="Calibri" w:hAnsi="Calibri"/>
        </w:rPr>
        <w:t xml:space="preserve">Jesus is the giver of peace. Peace comes from Jesus. Some people think that peace comes from a bottle, or comes from a joint, or comes from some type of drug, or an experience, or </w:t>
      </w:r>
      <w:r w:rsidR="00CB6BE7">
        <w:rPr>
          <w:rFonts w:ascii="Calibri" w:hAnsi="Calibri"/>
        </w:rPr>
        <w:t xml:space="preserve">that </w:t>
      </w:r>
      <w:r w:rsidRPr="0017767F">
        <w:rPr>
          <w:rFonts w:ascii="Calibri" w:hAnsi="Calibri"/>
        </w:rPr>
        <w:t xml:space="preserve">peace is something that we find at the mall. </w:t>
      </w:r>
      <w:r w:rsidR="005A64D4" w:rsidRPr="0017767F">
        <w:rPr>
          <w:rFonts w:ascii="Calibri" w:hAnsi="Calibri"/>
        </w:rPr>
        <w:t>But</w:t>
      </w:r>
      <w:r w:rsidRPr="0017767F">
        <w:rPr>
          <w:rFonts w:ascii="Calibri" w:hAnsi="Calibri"/>
        </w:rPr>
        <w:t xml:space="preserve"> peace comes from Jesus. </w:t>
      </w:r>
    </w:p>
    <w:p w14:paraId="676893E0" w14:textId="77777777" w:rsidR="0017767F" w:rsidRPr="0017767F" w:rsidRDefault="0017767F" w:rsidP="0017767F">
      <w:pPr>
        <w:spacing w:line="276" w:lineRule="auto"/>
        <w:rPr>
          <w:rFonts w:ascii="Calibri" w:hAnsi="Calibri"/>
        </w:rPr>
      </w:pPr>
    </w:p>
    <w:p w14:paraId="31FDD5D0" w14:textId="184177D5" w:rsidR="0017767F" w:rsidRPr="0017767F" w:rsidRDefault="0017767F" w:rsidP="0017767F">
      <w:pPr>
        <w:spacing w:line="276" w:lineRule="auto"/>
        <w:rPr>
          <w:rFonts w:ascii="Calibri" w:hAnsi="Calibri"/>
        </w:rPr>
      </w:pPr>
      <w:r w:rsidRPr="0017767F">
        <w:rPr>
          <w:rFonts w:ascii="Calibri" w:hAnsi="Calibri"/>
        </w:rPr>
        <w:t xml:space="preserve">Jesus says this is a gift that He gives to us. In other words, we </w:t>
      </w:r>
      <w:r w:rsidR="005A64D4">
        <w:rPr>
          <w:rFonts w:ascii="Calibri" w:hAnsi="Calibri"/>
        </w:rPr>
        <w:t>must</w:t>
      </w:r>
      <w:r w:rsidRPr="0017767F">
        <w:rPr>
          <w:rFonts w:ascii="Calibri" w:hAnsi="Calibri"/>
        </w:rPr>
        <w:t xml:space="preserve"> use the gift. Have you ever received a present that you never really used? Maybe you got something for Christmas or your birthday, and you put it in the back of the </w:t>
      </w:r>
      <w:r w:rsidR="005A64D4" w:rsidRPr="0017767F">
        <w:rPr>
          <w:rFonts w:ascii="Calibri" w:hAnsi="Calibri"/>
        </w:rPr>
        <w:t>closet,</w:t>
      </w:r>
      <w:r w:rsidRPr="0017767F">
        <w:rPr>
          <w:rFonts w:ascii="Calibri" w:hAnsi="Calibri"/>
        </w:rPr>
        <w:t xml:space="preserve"> and you forgot about it. I think a lot of Christians today have good doctrine and good theology, but they have forgotten or maybe they never really understood that Jesus Christ is the giver of peace. There is no one like Christ. He died on the cross. He rose from the grave on the third day so that you and I can have peace with God. When we have peace with God, it begins to orient us to the peace of God. </w:t>
      </w:r>
    </w:p>
    <w:p w14:paraId="72005371" w14:textId="77777777" w:rsidR="0017767F" w:rsidRPr="0017767F" w:rsidRDefault="0017767F" w:rsidP="0017767F">
      <w:pPr>
        <w:spacing w:line="276" w:lineRule="auto"/>
        <w:rPr>
          <w:rFonts w:ascii="Calibri" w:hAnsi="Calibri"/>
        </w:rPr>
      </w:pPr>
    </w:p>
    <w:p w14:paraId="118E0FD0" w14:textId="77777777" w:rsidR="0017767F" w:rsidRPr="0017767F" w:rsidRDefault="0017767F" w:rsidP="0017767F">
      <w:pPr>
        <w:spacing w:line="276" w:lineRule="auto"/>
        <w:rPr>
          <w:rFonts w:ascii="Calibri" w:hAnsi="Calibri"/>
        </w:rPr>
      </w:pPr>
      <w:r w:rsidRPr="0017767F">
        <w:rPr>
          <w:rFonts w:ascii="Calibri" w:hAnsi="Calibri"/>
        </w:rPr>
        <w:t xml:space="preserve">Jesus says to the Twelve: </w:t>
      </w:r>
    </w:p>
    <w:p w14:paraId="1201587C" w14:textId="77777777" w:rsidR="0017767F" w:rsidRPr="0017767F" w:rsidRDefault="0017767F" w:rsidP="0017767F">
      <w:pPr>
        <w:spacing w:line="276" w:lineRule="auto"/>
        <w:rPr>
          <w:rFonts w:ascii="Calibri" w:hAnsi="Calibri"/>
        </w:rPr>
      </w:pPr>
    </w:p>
    <w:p w14:paraId="58AC502E" w14:textId="77777777" w:rsidR="0017767F" w:rsidRPr="0017767F" w:rsidRDefault="0017767F" w:rsidP="0017767F">
      <w:pPr>
        <w:spacing w:line="276" w:lineRule="auto"/>
        <w:rPr>
          <w:rFonts w:ascii="Calibri" w:hAnsi="Calibri"/>
        </w:rPr>
      </w:pPr>
      <w:r w:rsidRPr="0017767F">
        <w:rPr>
          <w:rFonts w:ascii="Calibri" w:hAnsi="Calibri"/>
        </w:rPr>
        <w:t xml:space="preserve">“I am leaving you with a gift—peace of mind and heart” (John 14:27). </w:t>
      </w:r>
    </w:p>
    <w:p w14:paraId="658CEB52" w14:textId="77777777" w:rsidR="0017767F" w:rsidRPr="0017767F" w:rsidRDefault="0017767F" w:rsidP="0017767F">
      <w:pPr>
        <w:spacing w:line="276" w:lineRule="auto"/>
        <w:rPr>
          <w:rFonts w:ascii="Calibri" w:hAnsi="Calibri"/>
        </w:rPr>
      </w:pPr>
    </w:p>
    <w:p w14:paraId="6A2C973B" w14:textId="298A0507" w:rsidR="0017767F" w:rsidRPr="0017767F" w:rsidRDefault="0017767F" w:rsidP="0017767F">
      <w:pPr>
        <w:spacing w:line="276" w:lineRule="auto"/>
        <w:rPr>
          <w:rFonts w:ascii="Calibri" w:hAnsi="Calibri"/>
        </w:rPr>
      </w:pPr>
      <w:r w:rsidRPr="0017767F">
        <w:rPr>
          <w:rFonts w:ascii="Calibri" w:hAnsi="Calibri"/>
        </w:rPr>
        <w:t>For thousands of years Jewish people have greeted one another with the word “shalom.” If you're Jewish or you have Jewish friends or maybe you've been to the Holy Land before, you've heard that term, “shalom,” which just means “peace.” But</w:t>
      </w:r>
      <w:r w:rsidR="005666D7">
        <w:rPr>
          <w:rFonts w:ascii="Calibri" w:hAnsi="Calibri"/>
        </w:rPr>
        <w:t>,</w:t>
      </w:r>
      <w:r w:rsidRPr="0017767F">
        <w:rPr>
          <w:rFonts w:ascii="Calibri" w:hAnsi="Calibri"/>
        </w:rPr>
        <w:t xml:space="preserve"> when a Jewish person says “shalom,” they don't mean, “I hope you have a nice sunny day eating your favorite ice cream, </w:t>
      </w:r>
      <w:r w:rsidR="005666D7">
        <w:rPr>
          <w:rFonts w:ascii="Calibri" w:hAnsi="Calibri"/>
        </w:rPr>
        <w:t xml:space="preserve">while </w:t>
      </w:r>
      <w:r w:rsidRPr="0017767F">
        <w:rPr>
          <w:rFonts w:ascii="Calibri" w:hAnsi="Calibri"/>
        </w:rPr>
        <w:t xml:space="preserve">watching your favorite memes on your phone.” What they mean is something that's different. What they mean is related to your interconnectedness, your contentedness, your inner steadfastness. It’s something that relates to our contentment and our satisfaction. You may be </w:t>
      </w:r>
      <w:proofErr w:type="gramStart"/>
      <w:r w:rsidRPr="0017767F">
        <w:rPr>
          <w:rFonts w:ascii="Calibri" w:hAnsi="Calibri"/>
        </w:rPr>
        <w:t>broke</w:t>
      </w:r>
      <w:proofErr w:type="gramEnd"/>
      <w:r w:rsidRPr="0017767F">
        <w:rPr>
          <w:rFonts w:ascii="Calibri" w:hAnsi="Calibri"/>
        </w:rPr>
        <w:t xml:space="preserve"> and you can still have peace. You may have just gotten word this week that you lost your job, but you can still have the peace of God. Jesus gives peace. </w:t>
      </w:r>
    </w:p>
    <w:p w14:paraId="4BB2A898" w14:textId="77777777" w:rsidR="0017767F" w:rsidRPr="0017767F" w:rsidRDefault="0017767F" w:rsidP="0017767F">
      <w:pPr>
        <w:spacing w:line="276" w:lineRule="auto"/>
        <w:rPr>
          <w:rFonts w:ascii="Calibri" w:hAnsi="Calibri"/>
        </w:rPr>
      </w:pPr>
    </w:p>
    <w:p w14:paraId="1FFABA38" w14:textId="77777777" w:rsidR="0017767F" w:rsidRPr="0017767F" w:rsidRDefault="0017767F" w:rsidP="0017767F">
      <w:pPr>
        <w:spacing w:line="276" w:lineRule="auto"/>
        <w:rPr>
          <w:rFonts w:ascii="Calibri" w:hAnsi="Calibri"/>
        </w:rPr>
      </w:pPr>
      <w:r w:rsidRPr="0017767F">
        <w:rPr>
          <w:rFonts w:ascii="Calibri" w:hAnsi="Calibri"/>
        </w:rPr>
        <w:lastRenderedPageBreak/>
        <w:t xml:space="preserve">Peace is an inner stillness that comes by the power of the Holy Spirit. It’s not something that is based on our circumstances. The more that you worry, the more that the enemy wins. </w:t>
      </w:r>
    </w:p>
    <w:p w14:paraId="70C6B881" w14:textId="77777777" w:rsidR="0017767F" w:rsidRPr="0017767F" w:rsidRDefault="0017767F" w:rsidP="0017767F">
      <w:pPr>
        <w:spacing w:line="276" w:lineRule="auto"/>
        <w:rPr>
          <w:rFonts w:ascii="Calibri" w:hAnsi="Calibri"/>
        </w:rPr>
      </w:pPr>
    </w:p>
    <w:p w14:paraId="12A1159E" w14:textId="451DE0F4" w:rsidR="0017767F" w:rsidRPr="0017767F" w:rsidRDefault="0017767F" w:rsidP="0017767F">
      <w:pPr>
        <w:spacing w:line="276" w:lineRule="auto"/>
        <w:rPr>
          <w:rFonts w:ascii="Calibri" w:hAnsi="Calibri"/>
        </w:rPr>
      </w:pPr>
      <w:r w:rsidRPr="0017767F">
        <w:rPr>
          <w:rFonts w:ascii="Calibri" w:hAnsi="Calibri"/>
        </w:rPr>
        <w:t>I love that story in the gospels about Jesus sleeping in the bottom of the boat. There</w:t>
      </w:r>
      <w:r w:rsidR="005666D7">
        <w:rPr>
          <w:rFonts w:ascii="Calibri" w:hAnsi="Calibri"/>
        </w:rPr>
        <w:t xml:space="preserve"> was</w:t>
      </w:r>
      <w:r w:rsidRPr="0017767F">
        <w:rPr>
          <w:rFonts w:ascii="Calibri" w:hAnsi="Calibri"/>
        </w:rPr>
        <w:t xml:space="preserve"> a huge storm. Jesus </w:t>
      </w:r>
      <w:r w:rsidR="005666D7">
        <w:rPr>
          <w:rFonts w:ascii="Calibri" w:hAnsi="Calibri"/>
        </w:rPr>
        <w:t>wa</w:t>
      </w:r>
      <w:r w:rsidRPr="0017767F">
        <w:rPr>
          <w:rFonts w:ascii="Calibri" w:hAnsi="Calibri"/>
        </w:rPr>
        <w:t xml:space="preserve">s with the disciples and Jesus </w:t>
      </w:r>
      <w:r w:rsidR="005666D7">
        <w:rPr>
          <w:rFonts w:ascii="Calibri" w:hAnsi="Calibri"/>
        </w:rPr>
        <w:t>wa</w:t>
      </w:r>
      <w:r w:rsidRPr="0017767F">
        <w:rPr>
          <w:rFonts w:ascii="Calibri" w:hAnsi="Calibri"/>
        </w:rPr>
        <w:t xml:space="preserve">s taking a nap while everybody else </w:t>
      </w:r>
      <w:r w:rsidR="005666D7">
        <w:rPr>
          <w:rFonts w:ascii="Calibri" w:hAnsi="Calibri"/>
        </w:rPr>
        <w:t>wa</w:t>
      </w:r>
      <w:r w:rsidRPr="0017767F">
        <w:rPr>
          <w:rFonts w:ascii="Calibri" w:hAnsi="Calibri"/>
        </w:rPr>
        <w:t xml:space="preserve">s hanging on for dear life. The disciples </w:t>
      </w:r>
      <w:r w:rsidR="005666D7">
        <w:rPr>
          <w:rFonts w:ascii="Calibri" w:hAnsi="Calibri"/>
        </w:rPr>
        <w:t>were</w:t>
      </w:r>
      <w:r w:rsidRPr="0017767F">
        <w:rPr>
          <w:rFonts w:ascii="Calibri" w:hAnsi="Calibri"/>
        </w:rPr>
        <w:t xml:space="preserve"> </w:t>
      </w:r>
      <w:r w:rsidR="005A64D4" w:rsidRPr="0017767F">
        <w:rPr>
          <w:rFonts w:ascii="Calibri" w:hAnsi="Calibri"/>
        </w:rPr>
        <w:t>upset</w:t>
      </w:r>
      <w:r w:rsidRPr="0017767F">
        <w:rPr>
          <w:rFonts w:ascii="Calibri" w:hAnsi="Calibri"/>
        </w:rPr>
        <w:t xml:space="preserve"> with Jesus. They</w:t>
      </w:r>
      <w:r w:rsidR="005666D7">
        <w:rPr>
          <w:rFonts w:ascii="Calibri" w:hAnsi="Calibri"/>
        </w:rPr>
        <w:t xml:space="preserve"> were</w:t>
      </w:r>
      <w:r w:rsidRPr="0017767F">
        <w:rPr>
          <w:rFonts w:ascii="Calibri" w:hAnsi="Calibri"/>
        </w:rPr>
        <w:t xml:space="preserve"> frustrated with Him. “Come on Jesus, wake up! What's wrong with you? Don't you care about us?” When Jesus st</w:t>
      </w:r>
      <w:r w:rsidR="005666D7">
        <w:rPr>
          <w:rFonts w:ascii="Calibri" w:hAnsi="Calibri"/>
        </w:rPr>
        <w:t>ood</w:t>
      </w:r>
      <w:r w:rsidRPr="0017767F">
        <w:rPr>
          <w:rFonts w:ascii="Calibri" w:hAnsi="Calibri"/>
        </w:rPr>
        <w:t xml:space="preserve"> up into the bow of that boat, He sa</w:t>
      </w:r>
      <w:r w:rsidR="005666D7">
        <w:rPr>
          <w:rFonts w:ascii="Calibri" w:hAnsi="Calibri"/>
        </w:rPr>
        <w:t>id</w:t>
      </w:r>
      <w:r w:rsidRPr="0017767F">
        <w:rPr>
          <w:rFonts w:ascii="Calibri" w:hAnsi="Calibri"/>
        </w:rPr>
        <w:t xml:space="preserve"> something </w:t>
      </w:r>
      <w:proofErr w:type="gramStart"/>
      <w:r w:rsidRPr="0017767F">
        <w:rPr>
          <w:rFonts w:ascii="Calibri" w:hAnsi="Calibri"/>
        </w:rPr>
        <w:t>pretty amazing</w:t>
      </w:r>
      <w:proofErr w:type="gramEnd"/>
      <w:r w:rsidRPr="0017767F">
        <w:rPr>
          <w:rFonts w:ascii="Calibri" w:hAnsi="Calibri"/>
        </w:rPr>
        <w:t>. He sa</w:t>
      </w:r>
      <w:r w:rsidR="005666D7">
        <w:rPr>
          <w:rFonts w:ascii="Calibri" w:hAnsi="Calibri"/>
        </w:rPr>
        <w:t>id</w:t>
      </w:r>
      <w:r w:rsidRPr="0017767F">
        <w:rPr>
          <w:rFonts w:ascii="Calibri" w:hAnsi="Calibri"/>
        </w:rPr>
        <w:t>, “Peace, be still.” This was not a Royal Caribbean cruise line boat. This was a small, Middle Eastern, 2,000 years ago type of vessel. It</w:t>
      </w:r>
      <w:r w:rsidR="005666D7">
        <w:rPr>
          <w:rFonts w:ascii="Calibri" w:hAnsi="Calibri"/>
        </w:rPr>
        <w:t xml:space="preserve"> was</w:t>
      </w:r>
      <w:r w:rsidRPr="0017767F">
        <w:rPr>
          <w:rFonts w:ascii="Calibri" w:hAnsi="Calibri"/>
        </w:rPr>
        <w:t xml:space="preserve"> being rocked all over the place. But Jesus sa</w:t>
      </w:r>
      <w:r w:rsidR="005666D7">
        <w:rPr>
          <w:rFonts w:ascii="Calibri" w:hAnsi="Calibri"/>
        </w:rPr>
        <w:t>id</w:t>
      </w:r>
      <w:r w:rsidRPr="0017767F">
        <w:rPr>
          <w:rFonts w:ascii="Calibri" w:hAnsi="Calibri"/>
        </w:rPr>
        <w:t xml:space="preserve"> to the wind and the waves, “Peace, be still.” </w:t>
      </w:r>
    </w:p>
    <w:p w14:paraId="48C6FF7A" w14:textId="77777777" w:rsidR="0017767F" w:rsidRPr="0017767F" w:rsidRDefault="0017767F" w:rsidP="0017767F">
      <w:pPr>
        <w:spacing w:line="276" w:lineRule="auto"/>
        <w:rPr>
          <w:rFonts w:ascii="Calibri" w:hAnsi="Calibri"/>
        </w:rPr>
      </w:pPr>
    </w:p>
    <w:p w14:paraId="1543C430" w14:textId="382935AE" w:rsidR="0017767F" w:rsidRPr="0017767F" w:rsidRDefault="0017767F" w:rsidP="0017767F">
      <w:pPr>
        <w:spacing w:line="276" w:lineRule="auto"/>
        <w:rPr>
          <w:rFonts w:ascii="Calibri" w:hAnsi="Calibri"/>
        </w:rPr>
      </w:pPr>
      <w:r w:rsidRPr="0017767F">
        <w:rPr>
          <w:rFonts w:ascii="Calibri" w:hAnsi="Calibri"/>
        </w:rPr>
        <w:t xml:space="preserve">You cannot say, “Peace, be still” over your circumstances if you have no peace in your life. </w:t>
      </w:r>
      <w:r w:rsidR="005666D7">
        <w:rPr>
          <w:rFonts w:ascii="Calibri" w:hAnsi="Calibri"/>
        </w:rPr>
        <w:t>Y</w:t>
      </w:r>
      <w:r w:rsidRPr="0017767F">
        <w:rPr>
          <w:rFonts w:ascii="Calibri" w:hAnsi="Calibri"/>
        </w:rPr>
        <w:t xml:space="preserve">ou cannot speak to something that you have not experienced in your own heart. It begins with understanding that Jesus is the giver of peace. </w:t>
      </w:r>
    </w:p>
    <w:p w14:paraId="63CA293F" w14:textId="77777777" w:rsidR="0017767F" w:rsidRPr="0017767F" w:rsidRDefault="0017767F" w:rsidP="0017767F">
      <w:pPr>
        <w:spacing w:line="276" w:lineRule="auto"/>
        <w:rPr>
          <w:rFonts w:ascii="Calibri" w:hAnsi="Calibri"/>
        </w:rPr>
      </w:pPr>
    </w:p>
    <w:p w14:paraId="5D9D3E7C" w14:textId="77777777" w:rsidR="0017767F" w:rsidRPr="0017767F" w:rsidRDefault="0017767F" w:rsidP="0017767F">
      <w:pPr>
        <w:spacing w:line="276" w:lineRule="auto"/>
        <w:rPr>
          <w:rFonts w:ascii="Calibri" w:hAnsi="Calibri"/>
        </w:rPr>
      </w:pPr>
      <w:r w:rsidRPr="0017767F">
        <w:rPr>
          <w:rFonts w:ascii="Calibri" w:hAnsi="Calibri"/>
        </w:rPr>
        <w:t xml:space="preserve">How does He do it? </w:t>
      </w:r>
    </w:p>
    <w:p w14:paraId="74730AC3" w14:textId="77777777" w:rsidR="0017767F" w:rsidRPr="0017767F" w:rsidRDefault="0017767F" w:rsidP="0017767F">
      <w:pPr>
        <w:spacing w:line="276" w:lineRule="auto"/>
        <w:rPr>
          <w:rFonts w:ascii="Calibri" w:hAnsi="Calibri"/>
        </w:rPr>
      </w:pPr>
    </w:p>
    <w:p w14:paraId="7C70D45F" w14:textId="77777777" w:rsidR="0017767F" w:rsidRPr="0017767F" w:rsidRDefault="0017767F" w:rsidP="0017767F">
      <w:pPr>
        <w:spacing w:line="276" w:lineRule="auto"/>
        <w:rPr>
          <w:rFonts w:ascii="Calibri" w:hAnsi="Calibri"/>
        </w:rPr>
      </w:pPr>
      <w:r w:rsidRPr="0017767F">
        <w:rPr>
          <w:rFonts w:ascii="Calibri" w:hAnsi="Calibri"/>
        </w:rPr>
        <w:t>“But the Comforter (Counselor, Helper, Intercessor, Advocate, Strengthener, Standby), the Holy Spirit, Whom the Father will send in My name [in My place, to represent Me and act on My behalf], He will teach you all things” (John 14:26).</w:t>
      </w:r>
    </w:p>
    <w:p w14:paraId="0F903255" w14:textId="77777777" w:rsidR="0017767F" w:rsidRPr="0017767F" w:rsidRDefault="0017767F" w:rsidP="0017767F">
      <w:pPr>
        <w:spacing w:line="276" w:lineRule="auto"/>
        <w:rPr>
          <w:rFonts w:ascii="Calibri" w:hAnsi="Calibri"/>
        </w:rPr>
      </w:pPr>
    </w:p>
    <w:p w14:paraId="29E7970F" w14:textId="77777777" w:rsidR="0017767F" w:rsidRPr="0017767F" w:rsidRDefault="0017767F" w:rsidP="0017767F">
      <w:pPr>
        <w:spacing w:line="276" w:lineRule="auto"/>
        <w:rPr>
          <w:rFonts w:ascii="Calibri" w:hAnsi="Calibri"/>
        </w:rPr>
      </w:pPr>
      <w:r w:rsidRPr="0017767F">
        <w:rPr>
          <w:rFonts w:ascii="Calibri" w:hAnsi="Calibri"/>
        </w:rPr>
        <w:t xml:space="preserve">How can I experience the peace of Jesus? The peace of Jesus comes by the power of the Holy Spirit in your life. The Holy Spirit </w:t>
      </w:r>
      <w:proofErr w:type="gramStart"/>
      <w:r w:rsidRPr="0017767F">
        <w:rPr>
          <w:rFonts w:ascii="Calibri" w:hAnsi="Calibri"/>
        </w:rPr>
        <w:t>is able to</w:t>
      </w:r>
      <w:proofErr w:type="gramEnd"/>
      <w:r w:rsidRPr="0017767F">
        <w:rPr>
          <w:rFonts w:ascii="Calibri" w:hAnsi="Calibri"/>
        </w:rPr>
        <w:t xml:space="preserve"> do what I cannot. Too many people are trying to achieve peace by their own merits, by their own works, by their own efforts. Yet peace comes by the power of the Spirit.</w:t>
      </w:r>
    </w:p>
    <w:p w14:paraId="349AEC6C" w14:textId="77777777" w:rsidR="0017767F" w:rsidRPr="0017767F" w:rsidRDefault="0017767F" w:rsidP="0017767F">
      <w:pPr>
        <w:spacing w:line="276" w:lineRule="auto"/>
        <w:rPr>
          <w:rFonts w:ascii="Calibri" w:hAnsi="Calibri"/>
        </w:rPr>
      </w:pPr>
    </w:p>
    <w:p w14:paraId="2F7844EF" w14:textId="106055FD" w:rsidR="0017767F" w:rsidRDefault="0017767F" w:rsidP="0017767F">
      <w:pPr>
        <w:spacing w:line="276" w:lineRule="auto"/>
        <w:rPr>
          <w:rFonts w:ascii="Calibri" w:hAnsi="Calibri"/>
        </w:rPr>
      </w:pPr>
      <w:r w:rsidRPr="0017767F">
        <w:rPr>
          <w:rFonts w:ascii="Calibri" w:hAnsi="Calibri"/>
        </w:rPr>
        <w:t>Look at these words here</w:t>
      </w:r>
      <w:r>
        <w:rPr>
          <w:rFonts w:ascii="Calibri" w:hAnsi="Calibri"/>
        </w:rPr>
        <w:t>:</w:t>
      </w:r>
    </w:p>
    <w:p w14:paraId="7E1F2F0B" w14:textId="77777777" w:rsidR="0017767F" w:rsidRDefault="0017767F" w:rsidP="0017767F">
      <w:pPr>
        <w:spacing w:line="276" w:lineRule="auto"/>
        <w:rPr>
          <w:rFonts w:ascii="Calibri" w:hAnsi="Calibri"/>
        </w:rPr>
      </w:pPr>
    </w:p>
    <w:p w14:paraId="366CBA23" w14:textId="33F94D81" w:rsidR="0017767F" w:rsidRPr="0017767F" w:rsidRDefault="0017767F" w:rsidP="0017767F">
      <w:pPr>
        <w:spacing w:line="276" w:lineRule="auto"/>
        <w:rPr>
          <w:rFonts w:ascii="Calibri" w:hAnsi="Calibri"/>
        </w:rPr>
      </w:pPr>
      <w:r w:rsidRPr="0017767F">
        <w:rPr>
          <w:rFonts w:ascii="Calibri" w:hAnsi="Calibri"/>
        </w:rPr>
        <w:t xml:space="preserve">Comforter. The word “comforter” means to run alongside of us and even to pick us up when we are falling. </w:t>
      </w:r>
    </w:p>
    <w:p w14:paraId="042D8E76" w14:textId="77777777" w:rsidR="0017767F" w:rsidRPr="0017767F" w:rsidRDefault="0017767F" w:rsidP="0017767F">
      <w:pPr>
        <w:spacing w:line="276" w:lineRule="auto"/>
        <w:rPr>
          <w:rFonts w:ascii="Calibri" w:hAnsi="Calibri"/>
        </w:rPr>
      </w:pPr>
    </w:p>
    <w:p w14:paraId="62BEEBC1" w14:textId="4DFE3F44" w:rsidR="0017767F" w:rsidRPr="0017767F" w:rsidRDefault="0017767F" w:rsidP="0017767F">
      <w:pPr>
        <w:spacing w:line="276" w:lineRule="auto"/>
        <w:rPr>
          <w:rFonts w:ascii="Calibri" w:hAnsi="Calibri"/>
        </w:rPr>
      </w:pPr>
      <w:r w:rsidRPr="0017767F">
        <w:rPr>
          <w:rFonts w:ascii="Calibri" w:hAnsi="Calibri"/>
        </w:rPr>
        <w:t xml:space="preserve">Counselor. Have you ever needed some counseling? Maybe you're going through a situation right now in your life. You’re like, “I need counseling.” You </w:t>
      </w:r>
      <w:r w:rsidR="005666D7">
        <w:rPr>
          <w:rFonts w:ascii="Calibri" w:hAnsi="Calibri"/>
        </w:rPr>
        <w:t>have</w:t>
      </w:r>
      <w:r w:rsidRPr="0017767F">
        <w:rPr>
          <w:rFonts w:ascii="Calibri" w:hAnsi="Calibri"/>
        </w:rPr>
        <w:t xml:space="preserve"> the Holy Spirit. Sometimes when I don't know what to do, I'll just get in a still place with the Lord and just say, “Lord, would you teach me? Would you show me?” It’s in that moment that sometimes the Holy Spirit will </w:t>
      </w:r>
      <w:r w:rsidRPr="0017767F">
        <w:rPr>
          <w:rFonts w:ascii="Calibri" w:hAnsi="Calibri"/>
        </w:rPr>
        <w:lastRenderedPageBreak/>
        <w:t xml:space="preserve">give me some direction and some inspiration that is so profound and amazing. Maybe you need that. Maybe you need a counselor. </w:t>
      </w:r>
    </w:p>
    <w:p w14:paraId="51672F5E" w14:textId="77777777" w:rsidR="0017767F" w:rsidRPr="0017767F" w:rsidRDefault="0017767F" w:rsidP="0017767F">
      <w:pPr>
        <w:spacing w:line="276" w:lineRule="auto"/>
        <w:rPr>
          <w:rFonts w:ascii="Calibri" w:hAnsi="Calibri"/>
        </w:rPr>
      </w:pPr>
    </w:p>
    <w:p w14:paraId="7E910455" w14:textId="77777777" w:rsidR="0017767F" w:rsidRPr="0017767F" w:rsidRDefault="0017767F" w:rsidP="0017767F">
      <w:pPr>
        <w:spacing w:line="276" w:lineRule="auto"/>
        <w:rPr>
          <w:rFonts w:ascii="Calibri" w:hAnsi="Calibri"/>
        </w:rPr>
      </w:pPr>
      <w:r w:rsidRPr="0017767F">
        <w:rPr>
          <w:rFonts w:ascii="Calibri" w:hAnsi="Calibri"/>
        </w:rPr>
        <w:t xml:space="preserve">You need a Helper. You need an Intercessor, somebody who will pray for you. The Spirit of God is praying for you today. Why can you have peace? The Spirit of God is praying for you. Jesus is praying for you at the right hand of the Father. He's the Advocate. He's like the defense attorney arguing on your behalf and Satan is the accuser. </w:t>
      </w:r>
    </w:p>
    <w:p w14:paraId="1C603342" w14:textId="77777777" w:rsidR="0017767F" w:rsidRPr="0017767F" w:rsidRDefault="0017767F" w:rsidP="0017767F">
      <w:pPr>
        <w:spacing w:line="276" w:lineRule="auto"/>
        <w:rPr>
          <w:rFonts w:ascii="Calibri" w:hAnsi="Calibri"/>
        </w:rPr>
      </w:pPr>
    </w:p>
    <w:p w14:paraId="319B208D" w14:textId="77777777" w:rsidR="0017767F" w:rsidRPr="0017767F" w:rsidRDefault="0017767F" w:rsidP="0017767F">
      <w:pPr>
        <w:spacing w:line="276" w:lineRule="auto"/>
        <w:rPr>
          <w:rFonts w:ascii="Calibri" w:hAnsi="Calibri"/>
        </w:rPr>
      </w:pPr>
      <w:r w:rsidRPr="0017767F">
        <w:rPr>
          <w:rFonts w:ascii="Calibri" w:hAnsi="Calibri"/>
        </w:rPr>
        <w:t xml:space="preserve">He’s the Strengthener. He gives spiritual strength. </w:t>
      </w:r>
    </w:p>
    <w:p w14:paraId="273C9631" w14:textId="77777777" w:rsidR="0017767F" w:rsidRPr="0017767F" w:rsidRDefault="0017767F" w:rsidP="0017767F">
      <w:pPr>
        <w:spacing w:line="276" w:lineRule="auto"/>
        <w:rPr>
          <w:rFonts w:ascii="Calibri" w:hAnsi="Calibri"/>
        </w:rPr>
      </w:pPr>
    </w:p>
    <w:p w14:paraId="5A5AAEE4" w14:textId="67E924A4" w:rsidR="0017767F" w:rsidRPr="0017767F" w:rsidRDefault="0017767F" w:rsidP="0017767F">
      <w:pPr>
        <w:spacing w:line="276" w:lineRule="auto"/>
        <w:rPr>
          <w:rFonts w:ascii="Calibri" w:hAnsi="Calibri"/>
        </w:rPr>
      </w:pPr>
      <w:r w:rsidRPr="0017767F">
        <w:rPr>
          <w:rFonts w:ascii="Calibri" w:hAnsi="Calibri"/>
        </w:rPr>
        <w:t xml:space="preserve">He's the Standby. He's the one </w:t>
      </w:r>
      <w:r w:rsidR="005666D7">
        <w:rPr>
          <w:rFonts w:ascii="Calibri" w:hAnsi="Calibri"/>
        </w:rPr>
        <w:t>who</w:t>
      </w:r>
      <w:r w:rsidRPr="0017767F">
        <w:rPr>
          <w:rFonts w:ascii="Calibri" w:hAnsi="Calibri"/>
        </w:rPr>
        <w:t xml:space="preserve"> is faithful. He is always steadfast and there beside us. </w:t>
      </w:r>
    </w:p>
    <w:p w14:paraId="63F4398B" w14:textId="77777777" w:rsidR="0017767F" w:rsidRPr="0017767F" w:rsidRDefault="0017767F" w:rsidP="0017767F">
      <w:pPr>
        <w:spacing w:line="276" w:lineRule="auto"/>
        <w:rPr>
          <w:rFonts w:ascii="Calibri" w:hAnsi="Calibri"/>
        </w:rPr>
      </w:pPr>
    </w:p>
    <w:p w14:paraId="2B5065BC" w14:textId="77777777" w:rsidR="0017767F" w:rsidRPr="0017767F" w:rsidRDefault="0017767F" w:rsidP="0017767F">
      <w:pPr>
        <w:spacing w:line="276" w:lineRule="auto"/>
        <w:rPr>
          <w:rFonts w:ascii="Calibri" w:hAnsi="Calibri"/>
        </w:rPr>
      </w:pPr>
      <w:r w:rsidRPr="0017767F">
        <w:rPr>
          <w:rFonts w:ascii="Calibri" w:hAnsi="Calibri"/>
        </w:rPr>
        <w:t>He's the Teacher who can help us to understand.</w:t>
      </w:r>
    </w:p>
    <w:p w14:paraId="465BA7C7" w14:textId="77777777" w:rsidR="0017767F" w:rsidRPr="0017767F" w:rsidRDefault="0017767F" w:rsidP="0017767F">
      <w:pPr>
        <w:spacing w:line="276" w:lineRule="auto"/>
        <w:rPr>
          <w:rFonts w:ascii="Calibri" w:hAnsi="Calibri"/>
        </w:rPr>
      </w:pPr>
    </w:p>
    <w:p w14:paraId="454045E6" w14:textId="77777777" w:rsidR="0017767F" w:rsidRPr="0017767F" w:rsidRDefault="0017767F" w:rsidP="0017767F">
      <w:pPr>
        <w:spacing w:line="276" w:lineRule="auto"/>
        <w:rPr>
          <w:rFonts w:ascii="Calibri" w:hAnsi="Calibri"/>
        </w:rPr>
      </w:pPr>
      <w:r w:rsidRPr="0017767F">
        <w:rPr>
          <w:rFonts w:ascii="Calibri" w:hAnsi="Calibri"/>
        </w:rPr>
        <w:t xml:space="preserve">If you've got the Comforter, the Counselor, the Helper, the Intercessor, the Advocate, the Strengthener, the Standby, and the Teacher, what else do you need to experience the peace that Jesus gives? </w:t>
      </w:r>
    </w:p>
    <w:p w14:paraId="4DC662C5" w14:textId="77777777" w:rsidR="0017767F" w:rsidRPr="0017767F" w:rsidRDefault="0017767F" w:rsidP="0017767F">
      <w:pPr>
        <w:spacing w:line="276" w:lineRule="auto"/>
        <w:rPr>
          <w:rFonts w:ascii="Calibri" w:hAnsi="Calibri"/>
        </w:rPr>
      </w:pPr>
    </w:p>
    <w:p w14:paraId="4EC7EDB7" w14:textId="264BBD25" w:rsidR="0017767F" w:rsidRPr="0017767F" w:rsidRDefault="0017767F" w:rsidP="0017767F">
      <w:pPr>
        <w:spacing w:line="276" w:lineRule="auto"/>
        <w:rPr>
          <w:rFonts w:ascii="Calibri" w:hAnsi="Calibri"/>
          <w:b/>
          <w:bCs/>
        </w:rPr>
      </w:pPr>
      <w:r w:rsidRPr="0017767F">
        <w:rPr>
          <w:rFonts w:ascii="Calibri" w:hAnsi="Calibri"/>
          <w:b/>
          <w:bCs/>
        </w:rPr>
        <w:t>2. Jesus Gives Different Peace</w:t>
      </w:r>
      <w:r w:rsidR="005A64D4">
        <w:rPr>
          <w:rFonts w:ascii="Calibri" w:hAnsi="Calibri"/>
          <w:b/>
          <w:bCs/>
        </w:rPr>
        <w:t>.</w:t>
      </w:r>
    </w:p>
    <w:p w14:paraId="66F770A0" w14:textId="77777777" w:rsidR="0017767F" w:rsidRPr="0017767F" w:rsidRDefault="0017767F" w:rsidP="0017767F">
      <w:pPr>
        <w:spacing w:line="276" w:lineRule="auto"/>
        <w:rPr>
          <w:rFonts w:ascii="Calibri" w:hAnsi="Calibri"/>
        </w:rPr>
      </w:pPr>
    </w:p>
    <w:p w14:paraId="3DA8A096" w14:textId="77777777" w:rsidR="0017767F" w:rsidRPr="0017767F" w:rsidRDefault="0017767F" w:rsidP="0017767F">
      <w:pPr>
        <w:spacing w:line="276" w:lineRule="auto"/>
        <w:rPr>
          <w:rFonts w:ascii="Calibri" w:hAnsi="Calibri"/>
        </w:rPr>
      </w:pPr>
      <w:r w:rsidRPr="0017767F">
        <w:rPr>
          <w:rFonts w:ascii="Calibri" w:hAnsi="Calibri"/>
        </w:rPr>
        <w:t xml:space="preserve">But don't make any mistake about it. The peace that Jesus gives is </w:t>
      </w:r>
      <w:proofErr w:type="gramStart"/>
      <w:r w:rsidRPr="0017767F">
        <w:rPr>
          <w:rFonts w:ascii="Calibri" w:hAnsi="Calibri"/>
        </w:rPr>
        <w:t>actually different</w:t>
      </w:r>
      <w:proofErr w:type="gramEnd"/>
      <w:r w:rsidRPr="0017767F">
        <w:rPr>
          <w:rFonts w:ascii="Calibri" w:hAnsi="Calibri"/>
        </w:rPr>
        <w:t xml:space="preserve"> from the peace of the world. Jesus' peace is not what a lot of people expect. </w:t>
      </w:r>
    </w:p>
    <w:p w14:paraId="09257B01" w14:textId="77777777" w:rsidR="0017767F" w:rsidRPr="0017767F" w:rsidRDefault="0017767F" w:rsidP="0017767F">
      <w:pPr>
        <w:spacing w:line="276" w:lineRule="auto"/>
        <w:rPr>
          <w:rFonts w:ascii="Calibri" w:hAnsi="Calibri"/>
        </w:rPr>
      </w:pPr>
    </w:p>
    <w:p w14:paraId="7DEC870A" w14:textId="77777777" w:rsidR="0017767F" w:rsidRPr="0017767F" w:rsidRDefault="0017767F" w:rsidP="0017767F">
      <w:pPr>
        <w:spacing w:line="276" w:lineRule="auto"/>
        <w:rPr>
          <w:rFonts w:ascii="Calibri" w:hAnsi="Calibri"/>
        </w:rPr>
      </w:pPr>
      <w:r w:rsidRPr="0017767F">
        <w:rPr>
          <w:rFonts w:ascii="Calibri" w:hAnsi="Calibri"/>
        </w:rPr>
        <w:t>“</w:t>
      </w:r>
      <w:proofErr w:type="gramStart"/>
      <w:r w:rsidRPr="0017767F">
        <w:rPr>
          <w:rFonts w:ascii="Calibri" w:hAnsi="Calibri"/>
        </w:rPr>
        <w:t>Peace</w:t>
      </w:r>
      <w:proofErr w:type="gramEnd"/>
      <w:r w:rsidRPr="0017767F">
        <w:rPr>
          <w:rFonts w:ascii="Calibri" w:hAnsi="Calibri"/>
        </w:rPr>
        <w:t xml:space="preserve"> I leave with you. My peace I give to you. I do not give to you as the world gives” (John 14:27).</w:t>
      </w:r>
    </w:p>
    <w:p w14:paraId="760574E1" w14:textId="77777777" w:rsidR="0017767F" w:rsidRPr="0017767F" w:rsidRDefault="0017767F" w:rsidP="0017767F">
      <w:pPr>
        <w:spacing w:line="276" w:lineRule="auto"/>
        <w:rPr>
          <w:rFonts w:ascii="Calibri" w:hAnsi="Calibri"/>
        </w:rPr>
      </w:pPr>
    </w:p>
    <w:p w14:paraId="4A61CB75" w14:textId="77777777" w:rsidR="0017767F" w:rsidRPr="0017767F" w:rsidRDefault="0017767F" w:rsidP="0017767F">
      <w:pPr>
        <w:spacing w:line="276" w:lineRule="auto"/>
        <w:rPr>
          <w:rFonts w:ascii="Calibri" w:hAnsi="Calibri"/>
        </w:rPr>
      </w:pPr>
      <w:r w:rsidRPr="0017767F">
        <w:rPr>
          <w:rFonts w:ascii="Calibri" w:hAnsi="Calibri"/>
        </w:rPr>
        <w:t xml:space="preserve">In other words, the peace of Jesus is different from the peace of everybody else. A lot of people today are frustrated with God, frustrated with Jesus because they're looking for the world's peace from Jesus Christ. Jesus offers a different peace. It’s kind of like people are expecting this peace </w:t>
      </w:r>
      <w:r w:rsidRPr="0017767F">
        <w:rPr>
          <w:rFonts w:ascii="Calibri" w:hAnsi="Calibri"/>
          <w:i/>
          <w:iCs/>
        </w:rPr>
        <w:t>[Pastor points to his left]</w:t>
      </w:r>
      <w:r w:rsidRPr="0017767F">
        <w:rPr>
          <w:rFonts w:ascii="Calibri" w:hAnsi="Calibri"/>
        </w:rPr>
        <w:t xml:space="preserve"> and Jesus is bringing this peace </w:t>
      </w:r>
      <w:r w:rsidRPr="0017767F">
        <w:rPr>
          <w:rFonts w:ascii="Calibri" w:hAnsi="Calibri"/>
          <w:i/>
          <w:iCs/>
        </w:rPr>
        <w:t>[Pastor points to his right]</w:t>
      </w:r>
      <w:r w:rsidRPr="0017767F">
        <w:rPr>
          <w:rFonts w:ascii="Calibri" w:hAnsi="Calibri"/>
        </w:rPr>
        <w:t xml:space="preserve">, so we're frustrated because we want peace to be like this </w:t>
      </w:r>
      <w:r w:rsidRPr="0017767F">
        <w:rPr>
          <w:rFonts w:ascii="Calibri" w:hAnsi="Calibri"/>
          <w:i/>
          <w:iCs/>
        </w:rPr>
        <w:t>[Pastor points to his left]</w:t>
      </w:r>
      <w:r w:rsidRPr="0017767F">
        <w:rPr>
          <w:rFonts w:ascii="Calibri" w:hAnsi="Calibri"/>
        </w:rPr>
        <w:t xml:space="preserve">, but Jesus brings another kind of peace </w:t>
      </w:r>
      <w:r w:rsidRPr="0017767F">
        <w:rPr>
          <w:rFonts w:ascii="Calibri" w:hAnsi="Calibri"/>
          <w:i/>
          <w:iCs/>
        </w:rPr>
        <w:t>[Pastor points to his right]</w:t>
      </w:r>
      <w:r w:rsidRPr="0017767F">
        <w:rPr>
          <w:rFonts w:ascii="Calibri" w:hAnsi="Calibri"/>
        </w:rPr>
        <w:t xml:space="preserve">. He says, “I don't bring it like the world.” </w:t>
      </w:r>
    </w:p>
    <w:p w14:paraId="24C71AC0" w14:textId="77777777" w:rsidR="0017767F" w:rsidRPr="0017767F" w:rsidRDefault="0017767F" w:rsidP="0017767F">
      <w:pPr>
        <w:spacing w:line="276" w:lineRule="auto"/>
        <w:rPr>
          <w:rFonts w:ascii="Calibri" w:hAnsi="Calibri"/>
        </w:rPr>
      </w:pPr>
    </w:p>
    <w:p w14:paraId="055A0A06" w14:textId="5056E19F" w:rsidR="0017767F" w:rsidRPr="0017767F" w:rsidRDefault="0017767F" w:rsidP="0017767F">
      <w:pPr>
        <w:spacing w:line="276" w:lineRule="auto"/>
        <w:rPr>
          <w:rFonts w:ascii="Calibri" w:hAnsi="Calibri"/>
        </w:rPr>
      </w:pPr>
      <w:r w:rsidRPr="0017767F">
        <w:rPr>
          <w:rFonts w:ascii="Calibri" w:hAnsi="Calibri"/>
        </w:rPr>
        <w:t xml:space="preserve">What is the world's peace? The world's peace </w:t>
      </w:r>
      <w:r w:rsidR="005666D7">
        <w:rPr>
          <w:rFonts w:ascii="Calibri" w:hAnsi="Calibri"/>
        </w:rPr>
        <w:t>says</w:t>
      </w:r>
      <w:r w:rsidRPr="0017767F">
        <w:rPr>
          <w:rFonts w:ascii="Calibri" w:hAnsi="Calibri"/>
        </w:rPr>
        <w:t xml:space="preserve"> let me get all the circumstances in order and I'll have peace. In other words, my family</w:t>
      </w:r>
      <w:r w:rsidR="005666D7">
        <w:rPr>
          <w:rFonts w:ascii="Calibri" w:hAnsi="Calibri"/>
        </w:rPr>
        <w:t xml:space="preserve"> i</w:t>
      </w:r>
      <w:r w:rsidRPr="0017767F">
        <w:rPr>
          <w:rFonts w:ascii="Calibri" w:hAnsi="Calibri"/>
        </w:rPr>
        <w:t>s doing good, my job is going well, there's some money in the bank, I'm healthy, nobody</w:t>
      </w:r>
      <w:r w:rsidR="005666D7">
        <w:rPr>
          <w:rFonts w:ascii="Calibri" w:hAnsi="Calibri"/>
        </w:rPr>
        <w:t xml:space="preserve"> i</w:t>
      </w:r>
      <w:r w:rsidRPr="0017767F">
        <w:rPr>
          <w:rFonts w:ascii="Calibri" w:hAnsi="Calibri"/>
        </w:rPr>
        <w:t xml:space="preserve">s acting too crazy. I have peace. Jesus says, “No. My </w:t>
      </w:r>
      <w:r w:rsidRPr="0017767F">
        <w:rPr>
          <w:rFonts w:ascii="Calibri" w:hAnsi="Calibri"/>
        </w:rPr>
        <w:lastRenderedPageBreak/>
        <w:t xml:space="preserve">peace isn’t like that.” The peace of Jesus is not a pseudo peace, it is not a veneer of peace. It is something that is so much more profound. It is deeper. It is more impactful. It is greater, if you will, than the peace of the world. </w:t>
      </w:r>
    </w:p>
    <w:p w14:paraId="6A3F4C96" w14:textId="77777777" w:rsidR="0017767F" w:rsidRPr="0017767F" w:rsidRDefault="0017767F" w:rsidP="0017767F">
      <w:pPr>
        <w:spacing w:line="276" w:lineRule="auto"/>
        <w:rPr>
          <w:rFonts w:ascii="Calibri" w:hAnsi="Calibri"/>
        </w:rPr>
      </w:pPr>
    </w:p>
    <w:p w14:paraId="764694F6" w14:textId="2D075396" w:rsidR="0017767F" w:rsidRDefault="0017767F" w:rsidP="0017767F">
      <w:pPr>
        <w:spacing w:line="276" w:lineRule="auto"/>
        <w:rPr>
          <w:rFonts w:ascii="Calibri" w:hAnsi="Calibri"/>
        </w:rPr>
      </w:pPr>
      <w:r w:rsidRPr="0017767F">
        <w:rPr>
          <w:rFonts w:ascii="Calibri" w:hAnsi="Calibri"/>
        </w:rPr>
        <w:t xml:space="preserve">A lot of people say, “I just don't want to think about the bad things that are going on in my life because if I think about the bad stuff, then I'll get discouraged and I won't have peace. I'll be happier if I can just block it out.” That’s great for a little while. But at some point, you </w:t>
      </w:r>
      <w:proofErr w:type="gramStart"/>
      <w:r w:rsidR="005666D7">
        <w:rPr>
          <w:rFonts w:ascii="Calibri" w:hAnsi="Calibri"/>
        </w:rPr>
        <w:t>have</w:t>
      </w:r>
      <w:r w:rsidRPr="0017767F">
        <w:rPr>
          <w:rFonts w:ascii="Calibri" w:hAnsi="Calibri"/>
        </w:rPr>
        <w:t xml:space="preserve"> to</w:t>
      </w:r>
      <w:proofErr w:type="gramEnd"/>
      <w:r w:rsidRPr="0017767F">
        <w:rPr>
          <w:rFonts w:ascii="Calibri" w:hAnsi="Calibri"/>
        </w:rPr>
        <w:t xml:space="preserve"> deal with the stuff in your life. </w:t>
      </w:r>
    </w:p>
    <w:p w14:paraId="472F5633" w14:textId="77777777" w:rsidR="0017767F" w:rsidRDefault="0017767F" w:rsidP="0017767F">
      <w:pPr>
        <w:spacing w:line="276" w:lineRule="auto"/>
        <w:rPr>
          <w:rFonts w:ascii="Calibri" w:hAnsi="Calibri"/>
        </w:rPr>
      </w:pPr>
    </w:p>
    <w:p w14:paraId="196A107A" w14:textId="0CCD9DE7" w:rsidR="0017767F" w:rsidRPr="0017767F" w:rsidRDefault="0017767F" w:rsidP="0017767F">
      <w:pPr>
        <w:spacing w:line="276" w:lineRule="auto"/>
        <w:rPr>
          <w:rFonts w:ascii="Calibri" w:hAnsi="Calibri"/>
        </w:rPr>
      </w:pPr>
      <w:r w:rsidRPr="0017767F">
        <w:rPr>
          <w:rFonts w:ascii="Calibri" w:hAnsi="Calibri"/>
        </w:rPr>
        <w:t xml:space="preserve">Jesus’ peace is something that is deep down in your spirit and in your heart. It is not the world's peace. It is God's peace. That's why people jump from job to job, or people jump from relationship to relationship, or sometimes people even jump from church to church because they're looking for peace. But the peace that they're looking for is peace as the world sees it. Zero hardship. Zero difficulties. Everything's hunky-dory. Everything's beautiful. Everything's wonderful. Yet the peace of Jesus is something that is not the world's peace. </w:t>
      </w:r>
    </w:p>
    <w:p w14:paraId="1506E713" w14:textId="77777777" w:rsidR="0017767F" w:rsidRPr="0017767F" w:rsidRDefault="0017767F" w:rsidP="0017767F">
      <w:pPr>
        <w:spacing w:line="276" w:lineRule="auto"/>
        <w:rPr>
          <w:rFonts w:ascii="Calibri" w:hAnsi="Calibri"/>
        </w:rPr>
      </w:pPr>
    </w:p>
    <w:p w14:paraId="44DB73B5" w14:textId="77777777" w:rsidR="0017767F" w:rsidRPr="0017767F" w:rsidRDefault="0017767F" w:rsidP="0017767F">
      <w:pPr>
        <w:spacing w:line="276" w:lineRule="auto"/>
        <w:rPr>
          <w:rFonts w:ascii="Calibri" w:hAnsi="Calibri"/>
        </w:rPr>
      </w:pPr>
      <w:r w:rsidRPr="0017767F">
        <w:rPr>
          <w:rFonts w:ascii="Calibri" w:hAnsi="Calibri"/>
        </w:rPr>
        <w:t xml:space="preserve">What is Jesus’ peace? </w:t>
      </w:r>
    </w:p>
    <w:p w14:paraId="31F2BC40" w14:textId="77777777" w:rsidR="0017767F" w:rsidRPr="0017767F" w:rsidRDefault="0017767F" w:rsidP="0017767F">
      <w:pPr>
        <w:spacing w:line="276" w:lineRule="auto"/>
        <w:rPr>
          <w:rFonts w:ascii="Calibri" w:hAnsi="Calibri"/>
        </w:rPr>
      </w:pPr>
    </w:p>
    <w:p w14:paraId="482CA064" w14:textId="77777777" w:rsidR="0017767F" w:rsidRPr="0017767F" w:rsidRDefault="0017767F" w:rsidP="0017767F">
      <w:pPr>
        <w:spacing w:line="276" w:lineRule="auto"/>
        <w:rPr>
          <w:rFonts w:ascii="Calibri" w:hAnsi="Calibri"/>
        </w:rPr>
      </w:pPr>
      <w:r w:rsidRPr="0017767F">
        <w:rPr>
          <w:rFonts w:ascii="Calibri" w:hAnsi="Calibri"/>
        </w:rPr>
        <w:t>“In this world you will have trouble. But take heart! I have overcome the world” (John 16:33).</w:t>
      </w:r>
    </w:p>
    <w:p w14:paraId="7311FE8E" w14:textId="77777777" w:rsidR="0017767F" w:rsidRPr="0017767F" w:rsidRDefault="0017767F" w:rsidP="0017767F">
      <w:pPr>
        <w:spacing w:line="276" w:lineRule="auto"/>
        <w:rPr>
          <w:rFonts w:ascii="Calibri" w:hAnsi="Calibri"/>
        </w:rPr>
      </w:pPr>
    </w:p>
    <w:p w14:paraId="145F92D0" w14:textId="77777777" w:rsidR="0017767F" w:rsidRPr="0017767F" w:rsidRDefault="0017767F" w:rsidP="0017767F">
      <w:pPr>
        <w:spacing w:line="276" w:lineRule="auto"/>
        <w:rPr>
          <w:rFonts w:ascii="Calibri" w:hAnsi="Calibri"/>
        </w:rPr>
      </w:pPr>
      <w:r w:rsidRPr="0017767F">
        <w:rPr>
          <w:rFonts w:ascii="Calibri" w:hAnsi="Calibri"/>
        </w:rPr>
        <w:t xml:space="preserve">Jesus is guaranteeing you that there will be hardship in your life. He's guaranteeing that you will have problems. His peace is not the avoidance of trouble, it is the power and presence of the Holy Spirit. It’s something that's so awesome, something that is so much deeper in our life. </w:t>
      </w:r>
    </w:p>
    <w:p w14:paraId="318FE78A" w14:textId="77777777" w:rsidR="0017767F" w:rsidRPr="0017767F" w:rsidRDefault="0017767F" w:rsidP="0017767F">
      <w:pPr>
        <w:spacing w:line="276" w:lineRule="auto"/>
        <w:rPr>
          <w:rFonts w:ascii="Calibri" w:hAnsi="Calibri"/>
        </w:rPr>
      </w:pPr>
    </w:p>
    <w:p w14:paraId="78B278E3" w14:textId="77777777" w:rsidR="0017767F" w:rsidRPr="0017767F" w:rsidRDefault="0017767F" w:rsidP="0017767F">
      <w:pPr>
        <w:spacing w:line="276" w:lineRule="auto"/>
        <w:rPr>
          <w:rFonts w:ascii="Calibri" w:hAnsi="Calibri"/>
        </w:rPr>
      </w:pPr>
      <w:r w:rsidRPr="0017767F">
        <w:rPr>
          <w:rFonts w:ascii="Calibri" w:hAnsi="Calibri"/>
        </w:rPr>
        <w:t xml:space="preserve">How can I experience this deep peace of Jesus that goes beyond my circumstances? </w:t>
      </w:r>
    </w:p>
    <w:p w14:paraId="71D4A1E9" w14:textId="77777777" w:rsidR="0017767F" w:rsidRPr="0017767F" w:rsidRDefault="0017767F" w:rsidP="0017767F">
      <w:pPr>
        <w:spacing w:line="276" w:lineRule="auto"/>
        <w:rPr>
          <w:rFonts w:ascii="Calibri" w:hAnsi="Calibri"/>
        </w:rPr>
      </w:pPr>
    </w:p>
    <w:p w14:paraId="055454D2" w14:textId="50122A1F" w:rsidR="0017767F" w:rsidRPr="0017767F" w:rsidRDefault="0017767F" w:rsidP="0017767F">
      <w:pPr>
        <w:spacing w:line="276" w:lineRule="auto"/>
        <w:rPr>
          <w:rFonts w:ascii="Calibri" w:hAnsi="Calibri"/>
          <w:b/>
          <w:bCs/>
        </w:rPr>
      </w:pPr>
      <w:r w:rsidRPr="0017767F">
        <w:rPr>
          <w:rFonts w:ascii="Calibri" w:hAnsi="Calibri"/>
          <w:b/>
          <w:bCs/>
        </w:rPr>
        <w:t>3. Jesus Gives Abundant Peace</w:t>
      </w:r>
      <w:r w:rsidR="005A64D4">
        <w:rPr>
          <w:rFonts w:ascii="Calibri" w:hAnsi="Calibri"/>
          <w:b/>
          <w:bCs/>
        </w:rPr>
        <w:t>.</w:t>
      </w:r>
    </w:p>
    <w:p w14:paraId="0F46A26E" w14:textId="77777777" w:rsidR="0017767F" w:rsidRPr="0017767F" w:rsidRDefault="0017767F" w:rsidP="0017767F">
      <w:pPr>
        <w:spacing w:line="276" w:lineRule="auto"/>
        <w:rPr>
          <w:rFonts w:ascii="Calibri" w:hAnsi="Calibri"/>
        </w:rPr>
      </w:pPr>
    </w:p>
    <w:p w14:paraId="23D21AE6" w14:textId="77777777" w:rsidR="0017767F" w:rsidRPr="0017767F" w:rsidRDefault="0017767F" w:rsidP="0017767F">
      <w:pPr>
        <w:spacing w:line="276" w:lineRule="auto"/>
        <w:rPr>
          <w:rFonts w:ascii="Calibri" w:hAnsi="Calibri"/>
        </w:rPr>
      </w:pPr>
      <w:r w:rsidRPr="0017767F">
        <w:rPr>
          <w:rFonts w:ascii="Calibri" w:hAnsi="Calibri"/>
        </w:rPr>
        <w:t>“Don’t let your heart be troubled or fearful” (John 14:27).</w:t>
      </w:r>
    </w:p>
    <w:p w14:paraId="4E5EA13A" w14:textId="77777777" w:rsidR="0017767F" w:rsidRPr="0017767F" w:rsidRDefault="0017767F" w:rsidP="0017767F">
      <w:pPr>
        <w:spacing w:line="276" w:lineRule="auto"/>
        <w:rPr>
          <w:rFonts w:ascii="Calibri" w:hAnsi="Calibri"/>
        </w:rPr>
      </w:pPr>
    </w:p>
    <w:p w14:paraId="1F5C0657" w14:textId="2DAD4488" w:rsidR="0017767F" w:rsidRPr="0017767F" w:rsidRDefault="005666D7" w:rsidP="0017767F">
      <w:pPr>
        <w:spacing w:line="276" w:lineRule="auto"/>
        <w:rPr>
          <w:rFonts w:ascii="Calibri" w:hAnsi="Calibri"/>
        </w:rPr>
      </w:pPr>
      <w:r>
        <w:rPr>
          <w:rFonts w:ascii="Calibri" w:hAnsi="Calibri"/>
        </w:rPr>
        <w:t>P</w:t>
      </w:r>
      <w:r w:rsidR="0017767F" w:rsidRPr="0017767F">
        <w:rPr>
          <w:rFonts w:ascii="Calibri" w:hAnsi="Calibri"/>
        </w:rPr>
        <w:t>eace is something that we are all capable of</w:t>
      </w:r>
      <w:r>
        <w:rPr>
          <w:rFonts w:ascii="Calibri" w:hAnsi="Calibri"/>
        </w:rPr>
        <w:t xml:space="preserve"> having</w:t>
      </w:r>
      <w:r w:rsidR="0017767F" w:rsidRPr="0017767F">
        <w:rPr>
          <w:rFonts w:ascii="Calibri" w:hAnsi="Calibri"/>
        </w:rPr>
        <w:t xml:space="preserve">. Think about it. Jesus would not have said to the disciples, “Don't let your heart be troubled,” if that was impossible to do. I </w:t>
      </w:r>
      <w:r>
        <w:rPr>
          <w:rFonts w:ascii="Calibri" w:hAnsi="Calibri"/>
        </w:rPr>
        <w:t>have</w:t>
      </w:r>
      <w:r w:rsidR="0017767F" w:rsidRPr="0017767F">
        <w:rPr>
          <w:rFonts w:ascii="Calibri" w:hAnsi="Calibri"/>
        </w:rPr>
        <w:t xml:space="preserve"> a word of encouragement for you today. It is possible to have a life that is filled with the peace of God. It is possible. You’re going to have to go after it. I think we </w:t>
      </w:r>
      <w:proofErr w:type="gramStart"/>
      <w:r>
        <w:rPr>
          <w:rFonts w:ascii="Calibri" w:hAnsi="Calibri"/>
        </w:rPr>
        <w:t xml:space="preserve">have </w:t>
      </w:r>
      <w:r w:rsidR="0017767F" w:rsidRPr="0017767F">
        <w:rPr>
          <w:rFonts w:ascii="Calibri" w:hAnsi="Calibri"/>
        </w:rPr>
        <w:t>to</w:t>
      </w:r>
      <w:proofErr w:type="gramEnd"/>
      <w:r w:rsidR="0017767F" w:rsidRPr="0017767F">
        <w:rPr>
          <w:rFonts w:ascii="Calibri" w:hAnsi="Calibri"/>
        </w:rPr>
        <w:t xml:space="preserve"> work on our peace. We ought to seek after peace. </w:t>
      </w:r>
    </w:p>
    <w:p w14:paraId="286BEA09" w14:textId="77777777" w:rsidR="0017767F" w:rsidRPr="0017767F" w:rsidRDefault="0017767F" w:rsidP="0017767F">
      <w:pPr>
        <w:spacing w:line="276" w:lineRule="auto"/>
        <w:rPr>
          <w:rFonts w:ascii="Calibri" w:hAnsi="Calibri"/>
        </w:rPr>
      </w:pPr>
    </w:p>
    <w:p w14:paraId="4EFE181C" w14:textId="77777777" w:rsidR="0017767F" w:rsidRPr="0017767F" w:rsidRDefault="0017767F" w:rsidP="0017767F">
      <w:pPr>
        <w:spacing w:line="276" w:lineRule="auto"/>
        <w:rPr>
          <w:rFonts w:ascii="Calibri" w:hAnsi="Calibri"/>
        </w:rPr>
      </w:pPr>
      <w:r w:rsidRPr="0017767F">
        <w:rPr>
          <w:rFonts w:ascii="Calibri" w:hAnsi="Calibri"/>
        </w:rPr>
        <w:t xml:space="preserve">“Seek peace and pursue it” (Psalm 34:14). </w:t>
      </w:r>
    </w:p>
    <w:p w14:paraId="04EFD6E6" w14:textId="77777777" w:rsidR="0017767F" w:rsidRPr="0017767F" w:rsidRDefault="0017767F" w:rsidP="0017767F">
      <w:pPr>
        <w:spacing w:line="276" w:lineRule="auto"/>
        <w:rPr>
          <w:rFonts w:ascii="Calibri" w:hAnsi="Calibri"/>
        </w:rPr>
      </w:pPr>
    </w:p>
    <w:p w14:paraId="0013D82D" w14:textId="3003473A" w:rsidR="0017767F" w:rsidRPr="0017767F" w:rsidRDefault="0017767F" w:rsidP="0017767F">
      <w:pPr>
        <w:spacing w:line="276" w:lineRule="auto"/>
        <w:rPr>
          <w:rFonts w:ascii="Calibri" w:hAnsi="Calibri"/>
        </w:rPr>
      </w:pPr>
      <w:r w:rsidRPr="0017767F">
        <w:rPr>
          <w:rFonts w:ascii="Calibri" w:hAnsi="Calibri"/>
        </w:rPr>
        <w:t xml:space="preserve">We </w:t>
      </w:r>
      <w:proofErr w:type="gramStart"/>
      <w:r w:rsidR="005666D7">
        <w:rPr>
          <w:rFonts w:ascii="Calibri" w:hAnsi="Calibri"/>
        </w:rPr>
        <w:t>have</w:t>
      </w:r>
      <w:r w:rsidRPr="0017767F">
        <w:rPr>
          <w:rFonts w:ascii="Calibri" w:hAnsi="Calibri"/>
        </w:rPr>
        <w:t xml:space="preserve"> to</w:t>
      </w:r>
      <w:proofErr w:type="gramEnd"/>
      <w:r w:rsidRPr="0017767F">
        <w:rPr>
          <w:rFonts w:ascii="Calibri" w:hAnsi="Calibri"/>
        </w:rPr>
        <w:t xml:space="preserve"> go after it. Jesus said, “It is possible.” </w:t>
      </w:r>
    </w:p>
    <w:p w14:paraId="1458E6AE" w14:textId="77777777" w:rsidR="0017767F" w:rsidRPr="0017767F" w:rsidRDefault="0017767F" w:rsidP="0017767F">
      <w:pPr>
        <w:spacing w:line="276" w:lineRule="auto"/>
        <w:rPr>
          <w:rFonts w:ascii="Calibri" w:hAnsi="Calibri"/>
        </w:rPr>
      </w:pPr>
    </w:p>
    <w:p w14:paraId="31965AC2" w14:textId="77777777" w:rsidR="0017767F" w:rsidRPr="0017767F" w:rsidRDefault="0017767F" w:rsidP="0017767F">
      <w:pPr>
        <w:spacing w:line="276" w:lineRule="auto"/>
        <w:rPr>
          <w:rFonts w:ascii="Calibri" w:hAnsi="Calibri"/>
        </w:rPr>
      </w:pPr>
      <w:r w:rsidRPr="0017767F">
        <w:rPr>
          <w:rFonts w:ascii="Calibri" w:hAnsi="Calibri"/>
        </w:rPr>
        <w:t xml:space="preserve">He says, “Don't let your heart be troubled.” To be troubled is to agitate or to stir something up, to shake something. </w:t>
      </w:r>
    </w:p>
    <w:p w14:paraId="702498C9" w14:textId="77777777" w:rsidR="0017767F" w:rsidRPr="0017767F" w:rsidRDefault="0017767F" w:rsidP="0017767F">
      <w:pPr>
        <w:spacing w:line="276" w:lineRule="auto"/>
        <w:rPr>
          <w:rFonts w:ascii="Calibri" w:hAnsi="Calibri"/>
        </w:rPr>
      </w:pPr>
    </w:p>
    <w:p w14:paraId="47065C9E" w14:textId="592E7770" w:rsidR="0017767F" w:rsidRPr="0017767F" w:rsidRDefault="0017767F" w:rsidP="0017767F">
      <w:pPr>
        <w:spacing w:line="276" w:lineRule="auto"/>
        <w:rPr>
          <w:rFonts w:ascii="Calibri" w:hAnsi="Calibri"/>
        </w:rPr>
      </w:pPr>
      <w:r w:rsidRPr="0017767F">
        <w:rPr>
          <w:rFonts w:ascii="Calibri" w:hAnsi="Calibri"/>
        </w:rPr>
        <w:t xml:space="preserve">The other day I was desiring to have a soda. I went into the fridge at the house and there was a soda can. I don't drink a lot of soda, but I just really </w:t>
      </w:r>
      <w:r w:rsidR="005A64D4">
        <w:rPr>
          <w:rFonts w:ascii="Calibri" w:hAnsi="Calibri"/>
        </w:rPr>
        <w:t>desired one</w:t>
      </w:r>
      <w:r w:rsidRPr="0017767F">
        <w:rPr>
          <w:rFonts w:ascii="Calibri" w:hAnsi="Calibri"/>
        </w:rPr>
        <w:t xml:space="preserve">. The can was all bent up. It was obvious that the soda can had been shaken, it had been disrupted, maybe it had been dropped. It was the last drink in the fridge. I thought, “I so much want the soda, but I know it's going to explode when I open it.” </w:t>
      </w:r>
    </w:p>
    <w:p w14:paraId="5A1BEE24" w14:textId="77777777" w:rsidR="0017767F" w:rsidRPr="0017767F" w:rsidRDefault="0017767F" w:rsidP="0017767F">
      <w:pPr>
        <w:spacing w:line="276" w:lineRule="auto"/>
        <w:rPr>
          <w:rFonts w:ascii="Calibri" w:hAnsi="Calibri"/>
        </w:rPr>
      </w:pPr>
    </w:p>
    <w:p w14:paraId="7C8BC59F" w14:textId="778F3DF1" w:rsidR="0017767F" w:rsidRPr="0017767F" w:rsidRDefault="0017767F" w:rsidP="0017767F">
      <w:pPr>
        <w:spacing w:line="276" w:lineRule="auto"/>
        <w:rPr>
          <w:rFonts w:ascii="Calibri" w:hAnsi="Calibri"/>
        </w:rPr>
      </w:pPr>
      <w:r w:rsidRPr="0017767F">
        <w:rPr>
          <w:rFonts w:ascii="Calibri" w:hAnsi="Calibri"/>
        </w:rPr>
        <w:t xml:space="preserve">It reminded me when I was in the middle school group </w:t>
      </w:r>
      <w:r w:rsidR="005666D7">
        <w:rPr>
          <w:rFonts w:ascii="Calibri" w:hAnsi="Calibri"/>
        </w:rPr>
        <w:t>as a</w:t>
      </w:r>
      <w:r w:rsidRPr="0017767F">
        <w:rPr>
          <w:rFonts w:ascii="Calibri" w:hAnsi="Calibri"/>
        </w:rPr>
        <w:t xml:space="preserve"> </w:t>
      </w:r>
      <w:proofErr w:type="gramStart"/>
      <w:r w:rsidRPr="0017767F">
        <w:rPr>
          <w:rFonts w:ascii="Calibri" w:hAnsi="Calibri"/>
        </w:rPr>
        <w:t xml:space="preserve">13 </w:t>
      </w:r>
      <w:r w:rsidR="005A64D4" w:rsidRPr="0017767F">
        <w:rPr>
          <w:rFonts w:ascii="Calibri" w:hAnsi="Calibri"/>
        </w:rPr>
        <w:t>year</w:t>
      </w:r>
      <w:r w:rsidRPr="0017767F">
        <w:rPr>
          <w:rFonts w:ascii="Calibri" w:hAnsi="Calibri"/>
        </w:rPr>
        <w:t xml:space="preserve"> old</w:t>
      </w:r>
      <w:proofErr w:type="gramEnd"/>
      <w:r w:rsidR="005666D7">
        <w:rPr>
          <w:rFonts w:ascii="Calibri" w:hAnsi="Calibri"/>
        </w:rPr>
        <w:t xml:space="preserve"> kid. M</w:t>
      </w:r>
      <w:r w:rsidRPr="0017767F">
        <w:rPr>
          <w:rFonts w:ascii="Calibri" w:hAnsi="Calibri"/>
        </w:rPr>
        <w:t xml:space="preserve">y buddies and I would go to the youth group functions and we would grab the cooler and we would shake up all the drinks. One buddy would get the Sprites, one would get the Coca Colas, and somebody else would get the Dr. Peppers, or whatever it was. We would watch everybody else at the party </w:t>
      </w:r>
      <w:proofErr w:type="gramStart"/>
      <w:r w:rsidRPr="0017767F">
        <w:rPr>
          <w:rFonts w:ascii="Calibri" w:hAnsi="Calibri"/>
        </w:rPr>
        <w:t>open up</w:t>
      </w:r>
      <w:proofErr w:type="gramEnd"/>
      <w:r w:rsidRPr="0017767F">
        <w:rPr>
          <w:rFonts w:ascii="Calibri" w:hAnsi="Calibri"/>
        </w:rPr>
        <w:t xml:space="preserve"> all of the shaken drinks and see who</w:t>
      </w:r>
      <w:r w:rsidR="005666D7">
        <w:rPr>
          <w:rFonts w:ascii="Calibri" w:hAnsi="Calibri"/>
        </w:rPr>
        <w:t>se</w:t>
      </w:r>
      <w:r w:rsidRPr="0017767F">
        <w:rPr>
          <w:rFonts w:ascii="Calibri" w:hAnsi="Calibri"/>
        </w:rPr>
        <w:t xml:space="preserve"> drinks could make the biggest mess. I guess when you're in middle school that's a fun thing to do. I had a flashback. </w:t>
      </w:r>
    </w:p>
    <w:p w14:paraId="19297035" w14:textId="77777777" w:rsidR="0017767F" w:rsidRPr="0017767F" w:rsidRDefault="0017767F" w:rsidP="0017767F">
      <w:pPr>
        <w:spacing w:line="276" w:lineRule="auto"/>
        <w:rPr>
          <w:rFonts w:ascii="Calibri" w:hAnsi="Calibri"/>
        </w:rPr>
      </w:pPr>
    </w:p>
    <w:p w14:paraId="65C25614" w14:textId="77777777" w:rsidR="0017767F" w:rsidRPr="0017767F" w:rsidRDefault="0017767F" w:rsidP="0017767F">
      <w:pPr>
        <w:spacing w:line="276" w:lineRule="auto"/>
        <w:rPr>
          <w:rFonts w:ascii="Calibri" w:hAnsi="Calibri"/>
        </w:rPr>
      </w:pPr>
      <w:r w:rsidRPr="0017767F">
        <w:rPr>
          <w:rFonts w:ascii="Calibri" w:hAnsi="Calibri"/>
        </w:rPr>
        <w:t xml:space="preserve">I went out to the </w:t>
      </w:r>
      <w:proofErr w:type="gramStart"/>
      <w:r w:rsidRPr="0017767F">
        <w:rPr>
          <w:rFonts w:ascii="Calibri" w:hAnsi="Calibri"/>
        </w:rPr>
        <w:t>yard</w:t>
      </w:r>
      <w:proofErr w:type="gramEnd"/>
      <w:r w:rsidRPr="0017767F">
        <w:rPr>
          <w:rFonts w:ascii="Calibri" w:hAnsi="Calibri"/>
        </w:rPr>
        <w:t xml:space="preserve"> and I opened the soda can. It exploded and I shot it out into the grass. Then I was able to drink the rest of it and it was all good. </w:t>
      </w:r>
    </w:p>
    <w:p w14:paraId="6B6D1946" w14:textId="77777777" w:rsidR="0017767F" w:rsidRPr="0017767F" w:rsidRDefault="0017767F" w:rsidP="0017767F">
      <w:pPr>
        <w:spacing w:line="276" w:lineRule="auto"/>
        <w:rPr>
          <w:rFonts w:ascii="Calibri" w:hAnsi="Calibri"/>
        </w:rPr>
      </w:pPr>
    </w:p>
    <w:p w14:paraId="536F94BB" w14:textId="77777777" w:rsidR="0017767F" w:rsidRPr="0017767F" w:rsidRDefault="0017767F" w:rsidP="0017767F">
      <w:pPr>
        <w:spacing w:line="276" w:lineRule="auto"/>
        <w:rPr>
          <w:rFonts w:ascii="Calibri" w:hAnsi="Calibri"/>
        </w:rPr>
      </w:pPr>
      <w:r w:rsidRPr="0017767F">
        <w:rPr>
          <w:rFonts w:ascii="Calibri" w:hAnsi="Calibri"/>
        </w:rPr>
        <w:t>But I thought people are a lot like shaken soda cans. When our life gets shaken, sometimes we explode. We explode because we don't have the peace of God, the super abundant power of the Spirit of God, dwelling in our life.</w:t>
      </w:r>
    </w:p>
    <w:p w14:paraId="7AA99EF9" w14:textId="77777777" w:rsidR="0017767F" w:rsidRPr="0017767F" w:rsidRDefault="0017767F" w:rsidP="0017767F">
      <w:pPr>
        <w:spacing w:line="276" w:lineRule="auto"/>
        <w:rPr>
          <w:rFonts w:ascii="Calibri" w:hAnsi="Calibri"/>
        </w:rPr>
      </w:pPr>
    </w:p>
    <w:p w14:paraId="3493D13C" w14:textId="19CEEEEA" w:rsidR="0017767F" w:rsidRPr="0017767F" w:rsidRDefault="0017767F" w:rsidP="0017767F">
      <w:pPr>
        <w:spacing w:line="276" w:lineRule="auto"/>
        <w:rPr>
          <w:rFonts w:ascii="Calibri" w:hAnsi="Calibri"/>
        </w:rPr>
      </w:pPr>
      <w:r w:rsidRPr="0017767F">
        <w:rPr>
          <w:rFonts w:ascii="Calibri" w:hAnsi="Calibri"/>
        </w:rPr>
        <w:t xml:space="preserve">Notice Jesus promises abundant peace. His peace is different, but His peace is abundant. That's why He says, “Don't let your heart be troubled” in John 14:27. When you are shaken, when you are stirred, when you are powerfully and wonderfully rocked in your life, you can still have peace, you can still have that peace. </w:t>
      </w:r>
    </w:p>
    <w:p w14:paraId="25CEA984" w14:textId="77777777" w:rsidR="0017767F" w:rsidRPr="0017767F" w:rsidRDefault="0017767F" w:rsidP="0017767F">
      <w:pPr>
        <w:spacing w:line="276" w:lineRule="auto"/>
        <w:rPr>
          <w:rFonts w:ascii="Calibri" w:hAnsi="Calibri"/>
        </w:rPr>
      </w:pPr>
    </w:p>
    <w:p w14:paraId="0449E1B5" w14:textId="77777777" w:rsidR="0017767F" w:rsidRPr="0017767F" w:rsidRDefault="0017767F" w:rsidP="0017767F">
      <w:pPr>
        <w:spacing w:line="276" w:lineRule="auto"/>
        <w:rPr>
          <w:rFonts w:ascii="Calibri" w:hAnsi="Calibri"/>
        </w:rPr>
      </w:pPr>
      <w:r w:rsidRPr="0017767F">
        <w:rPr>
          <w:rFonts w:ascii="Calibri" w:hAnsi="Calibri"/>
        </w:rPr>
        <w:t xml:space="preserve">I was talking with a friend of mine. A few weeks </w:t>
      </w:r>
      <w:proofErr w:type="gramStart"/>
      <w:r w:rsidRPr="0017767F">
        <w:rPr>
          <w:rFonts w:ascii="Calibri" w:hAnsi="Calibri"/>
        </w:rPr>
        <w:t>ago</w:t>
      </w:r>
      <w:proofErr w:type="gramEnd"/>
      <w:r w:rsidRPr="0017767F">
        <w:rPr>
          <w:rFonts w:ascii="Calibri" w:hAnsi="Calibri"/>
        </w:rPr>
        <w:t xml:space="preserve"> his wife passed away. They were married more than 50 years. I said to my friend, “How are you doing?” He said, “Ryan, there's a lot of pain. We were married all these years. But it’s the craziest thing. While I still have a lot of pain, I have a lot of peace. I feel the presence of God in my life.” I can't imagine going through the death of a spouse and here's someone who's acknowledging, “Yes, it is painful.” Being a </w:t>
      </w:r>
      <w:r w:rsidRPr="0017767F">
        <w:rPr>
          <w:rFonts w:ascii="Calibri" w:hAnsi="Calibri"/>
        </w:rPr>
        <w:lastRenderedPageBreak/>
        <w:t xml:space="preserve">follower of Jesus doesn't mean that we ignore difficulties. He's telling me, “Ryan, it's hard. It is difficult. But there has been such great peace.” </w:t>
      </w:r>
    </w:p>
    <w:p w14:paraId="21648B70" w14:textId="77777777" w:rsidR="0017767F" w:rsidRPr="0017767F" w:rsidRDefault="0017767F" w:rsidP="0017767F">
      <w:pPr>
        <w:spacing w:line="276" w:lineRule="auto"/>
        <w:rPr>
          <w:rFonts w:ascii="Calibri" w:hAnsi="Calibri"/>
        </w:rPr>
      </w:pPr>
    </w:p>
    <w:p w14:paraId="29460162" w14:textId="3B8F3398" w:rsidR="0017767F" w:rsidRPr="0017767F" w:rsidRDefault="0017767F" w:rsidP="0017767F">
      <w:pPr>
        <w:spacing w:line="276" w:lineRule="auto"/>
        <w:rPr>
          <w:rFonts w:ascii="Calibri" w:hAnsi="Calibri"/>
        </w:rPr>
      </w:pPr>
      <w:r w:rsidRPr="0017767F">
        <w:rPr>
          <w:rFonts w:ascii="Calibri" w:hAnsi="Calibri"/>
        </w:rPr>
        <w:t xml:space="preserve">I was talking with my former youth pastor recently. I sent him a message on Facebook because I heard that he had cancer. I wanted to check in with him. He wrote me back. His whole message was not about his cancer. It was about me. “Ryan, I'm so proud of you. You're doing a great work for God. Can I serve you in any way? I prayed for you.” He went on and on. He was talking about me and yet he's the one </w:t>
      </w:r>
      <w:r w:rsidR="005666D7">
        <w:rPr>
          <w:rFonts w:ascii="Calibri" w:hAnsi="Calibri"/>
        </w:rPr>
        <w:t xml:space="preserve">who </w:t>
      </w:r>
      <w:r w:rsidRPr="0017767F">
        <w:rPr>
          <w:rFonts w:ascii="Calibri" w:hAnsi="Calibri"/>
        </w:rPr>
        <w:t xml:space="preserve">has cancer. How can somebody do that? They have great peace. They have peace in their heart. </w:t>
      </w:r>
    </w:p>
    <w:p w14:paraId="7DAFE131" w14:textId="77777777" w:rsidR="0017767F" w:rsidRPr="0017767F" w:rsidRDefault="0017767F" w:rsidP="0017767F">
      <w:pPr>
        <w:spacing w:line="276" w:lineRule="auto"/>
        <w:rPr>
          <w:rFonts w:ascii="Calibri" w:hAnsi="Calibri"/>
        </w:rPr>
      </w:pPr>
    </w:p>
    <w:p w14:paraId="5F5F17C6" w14:textId="77777777" w:rsidR="0017767F" w:rsidRPr="0017767F" w:rsidRDefault="0017767F" w:rsidP="0017767F">
      <w:pPr>
        <w:spacing w:line="276" w:lineRule="auto"/>
        <w:rPr>
          <w:rFonts w:ascii="Calibri" w:hAnsi="Calibri"/>
        </w:rPr>
      </w:pPr>
      <w:r w:rsidRPr="0017767F">
        <w:rPr>
          <w:rFonts w:ascii="Calibri" w:hAnsi="Calibri"/>
        </w:rPr>
        <w:t xml:space="preserve">I was talking with one of our church members. Gena and I were speaking with her this week. She's the manager of over 100 nurses at one of the largest hospitals in our city. They've been seeing these coronavirus victims come in like crazy. People are sick. People are dying. She's working 12-14 hours a day. It is just difficult. It's hard. It's hard to go to work every day and know you're going to see that. Her comment was, “It has been so difficult, but I have had so much peace.” Some of the people that work with her have been losing their mind because they don't have the peace that she has. </w:t>
      </w:r>
    </w:p>
    <w:p w14:paraId="5E1FF440" w14:textId="77777777" w:rsidR="0017767F" w:rsidRPr="0017767F" w:rsidRDefault="0017767F" w:rsidP="0017767F">
      <w:pPr>
        <w:spacing w:line="276" w:lineRule="auto"/>
        <w:rPr>
          <w:rFonts w:ascii="Calibri" w:hAnsi="Calibri"/>
        </w:rPr>
      </w:pPr>
    </w:p>
    <w:p w14:paraId="0AEA159E" w14:textId="71536C4F" w:rsidR="0017767F" w:rsidRPr="0017767F" w:rsidRDefault="0017767F" w:rsidP="0017767F">
      <w:pPr>
        <w:spacing w:line="276" w:lineRule="auto"/>
        <w:rPr>
          <w:rFonts w:ascii="Calibri" w:hAnsi="Calibri"/>
        </w:rPr>
      </w:pPr>
      <w:r w:rsidRPr="0017767F">
        <w:rPr>
          <w:rFonts w:ascii="Calibri" w:hAnsi="Calibri"/>
        </w:rPr>
        <w:t>There's really a dichotomy in the Christian life. There</w:t>
      </w:r>
      <w:r w:rsidR="00A373A0">
        <w:rPr>
          <w:rFonts w:ascii="Calibri" w:hAnsi="Calibri"/>
        </w:rPr>
        <w:t xml:space="preserve"> are</w:t>
      </w:r>
      <w:r w:rsidRPr="0017767F">
        <w:rPr>
          <w:rFonts w:ascii="Calibri" w:hAnsi="Calibri"/>
        </w:rPr>
        <w:t xml:space="preserve"> two things that exist at the same time – pain and peace. You can have great pain and great peace going on at the same time in your heart. </w:t>
      </w:r>
    </w:p>
    <w:p w14:paraId="514C041F" w14:textId="77777777" w:rsidR="0017767F" w:rsidRPr="0017767F" w:rsidRDefault="0017767F" w:rsidP="0017767F">
      <w:pPr>
        <w:spacing w:line="276" w:lineRule="auto"/>
        <w:rPr>
          <w:rFonts w:ascii="Calibri" w:hAnsi="Calibri"/>
        </w:rPr>
      </w:pPr>
    </w:p>
    <w:p w14:paraId="6C46FC2A" w14:textId="3082B8CD" w:rsidR="0017767F" w:rsidRPr="0017767F" w:rsidRDefault="0017767F" w:rsidP="0017767F">
      <w:pPr>
        <w:spacing w:line="276" w:lineRule="auto"/>
        <w:rPr>
          <w:rFonts w:ascii="Calibri" w:hAnsi="Calibri"/>
        </w:rPr>
      </w:pPr>
      <w:r w:rsidRPr="0017767F">
        <w:rPr>
          <w:rFonts w:ascii="Calibri" w:hAnsi="Calibri"/>
        </w:rPr>
        <w:t xml:space="preserve">That's what Jesus was speaking about when He said, “I give you peace, but not as the world gives it to you.” </w:t>
      </w:r>
      <w:r w:rsidR="00A373A0">
        <w:rPr>
          <w:rFonts w:ascii="Calibri" w:hAnsi="Calibri"/>
        </w:rPr>
        <w:t>T</w:t>
      </w:r>
      <w:r w:rsidRPr="0017767F">
        <w:rPr>
          <w:rFonts w:ascii="Calibri" w:hAnsi="Calibri"/>
        </w:rPr>
        <w:t>he world says, “To have peace everything in my life has to be smooth sailing.” But if you wait your whole life to have every arena of your life in perfect order, you will never have peace. I don't think there</w:t>
      </w:r>
      <w:r w:rsidR="00A373A0">
        <w:rPr>
          <w:rFonts w:ascii="Calibri" w:hAnsi="Calibri"/>
        </w:rPr>
        <w:t xml:space="preserve"> has</w:t>
      </w:r>
      <w:r w:rsidRPr="0017767F">
        <w:rPr>
          <w:rFonts w:ascii="Calibri" w:hAnsi="Calibri"/>
        </w:rPr>
        <w:t xml:space="preserve"> ever been a season where every area of my life has been going great at the same time. But I want to have the peace of Christ in my heart, regardless of what's going on. </w:t>
      </w:r>
    </w:p>
    <w:p w14:paraId="7A44CE77" w14:textId="77777777" w:rsidR="0017767F" w:rsidRPr="0017767F" w:rsidRDefault="0017767F" w:rsidP="0017767F">
      <w:pPr>
        <w:spacing w:line="276" w:lineRule="auto"/>
        <w:rPr>
          <w:rFonts w:ascii="Calibri" w:hAnsi="Calibri"/>
        </w:rPr>
      </w:pPr>
    </w:p>
    <w:p w14:paraId="721A9539" w14:textId="77777777" w:rsidR="00343F43" w:rsidRDefault="0017767F" w:rsidP="0017767F">
      <w:pPr>
        <w:spacing w:line="276" w:lineRule="auto"/>
        <w:rPr>
          <w:rFonts w:ascii="Calibri" w:hAnsi="Calibri"/>
        </w:rPr>
      </w:pPr>
      <w:r w:rsidRPr="0017767F">
        <w:rPr>
          <w:rFonts w:ascii="Calibri" w:hAnsi="Calibri"/>
        </w:rPr>
        <w:t>This is His great promise to us when He says, “Don't let your heart be troubled. Don't be fearful.” Jesus is saying, “I want to bring an abundance of peace into your life,” and we should go after it. To be fearful means to be timid. You cannot live a life of faith if you are timid. You cannot do it.</w:t>
      </w:r>
      <w:r>
        <w:rPr>
          <w:rFonts w:ascii="Calibri" w:hAnsi="Calibri"/>
        </w:rPr>
        <w:t xml:space="preserve"> </w:t>
      </w:r>
    </w:p>
    <w:p w14:paraId="06A6B816" w14:textId="77777777" w:rsidR="00343F43" w:rsidRDefault="00343F43" w:rsidP="0017767F">
      <w:pPr>
        <w:spacing w:line="276" w:lineRule="auto"/>
        <w:rPr>
          <w:rFonts w:ascii="Calibri" w:hAnsi="Calibri"/>
        </w:rPr>
      </w:pPr>
    </w:p>
    <w:p w14:paraId="1F83E00D" w14:textId="00DBADC9" w:rsidR="0017767F" w:rsidRPr="0017767F" w:rsidRDefault="0017767F" w:rsidP="0017767F">
      <w:pPr>
        <w:spacing w:line="276" w:lineRule="auto"/>
        <w:rPr>
          <w:rFonts w:ascii="Calibri" w:hAnsi="Calibri"/>
        </w:rPr>
      </w:pPr>
      <w:r w:rsidRPr="0017767F">
        <w:rPr>
          <w:rFonts w:ascii="Calibri" w:hAnsi="Calibri"/>
        </w:rPr>
        <w:t>How do I do this? I want to give you some practical things today to go after this life of peace. Look at this right here. How can I experience God's peace?</w:t>
      </w:r>
    </w:p>
    <w:p w14:paraId="21371184" w14:textId="77777777" w:rsidR="0017767F" w:rsidRPr="0017767F" w:rsidRDefault="0017767F" w:rsidP="0017767F">
      <w:pPr>
        <w:spacing w:line="276" w:lineRule="auto"/>
        <w:rPr>
          <w:rFonts w:ascii="Calibri" w:hAnsi="Calibri"/>
        </w:rPr>
      </w:pPr>
    </w:p>
    <w:p w14:paraId="58A7B0AB" w14:textId="77777777" w:rsidR="0017767F" w:rsidRPr="0017767F" w:rsidRDefault="0017767F" w:rsidP="0017767F">
      <w:pPr>
        <w:spacing w:line="276" w:lineRule="auto"/>
        <w:rPr>
          <w:rFonts w:ascii="Calibri" w:hAnsi="Calibri"/>
          <w:b/>
          <w:bCs/>
          <w:i/>
          <w:iCs/>
        </w:rPr>
      </w:pPr>
      <w:r w:rsidRPr="0017767F">
        <w:rPr>
          <w:rFonts w:ascii="Calibri" w:hAnsi="Calibri"/>
          <w:b/>
          <w:bCs/>
          <w:i/>
          <w:iCs/>
        </w:rPr>
        <w:lastRenderedPageBreak/>
        <w:t>Faith</w:t>
      </w:r>
    </w:p>
    <w:p w14:paraId="34318768" w14:textId="77777777" w:rsidR="0017767F" w:rsidRPr="0017767F" w:rsidRDefault="0017767F" w:rsidP="0017767F">
      <w:pPr>
        <w:spacing w:line="276" w:lineRule="auto"/>
        <w:rPr>
          <w:rFonts w:ascii="Calibri" w:hAnsi="Calibri"/>
        </w:rPr>
      </w:pPr>
    </w:p>
    <w:p w14:paraId="6B248136" w14:textId="77777777" w:rsidR="0017767F" w:rsidRPr="0017767F" w:rsidRDefault="0017767F" w:rsidP="0017767F">
      <w:pPr>
        <w:spacing w:line="276" w:lineRule="auto"/>
        <w:rPr>
          <w:rFonts w:ascii="Calibri" w:hAnsi="Calibri"/>
        </w:rPr>
      </w:pPr>
      <w:r w:rsidRPr="0017767F">
        <w:rPr>
          <w:rFonts w:ascii="Calibri" w:hAnsi="Calibri"/>
        </w:rPr>
        <w:t xml:space="preserve">My faith, my trust in the Lord. </w:t>
      </w:r>
    </w:p>
    <w:p w14:paraId="727DEC0D" w14:textId="77777777" w:rsidR="0017767F" w:rsidRPr="0017767F" w:rsidRDefault="0017767F" w:rsidP="0017767F">
      <w:pPr>
        <w:spacing w:line="276" w:lineRule="auto"/>
        <w:rPr>
          <w:rFonts w:ascii="Calibri" w:hAnsi="Calibri"/>
        </w:rPr>
      </w:pPr>
    </w:p>
    <w:p w14:paraId="63D59D3D" w14:textId="77777777" w:rsidR="0017767F" w:rsidRPr="0017767F" w:rsidRDefault="0017767F" w:rsidP="0017767F">
      <w:pPr>
        <w:spacing w:line="276" w:lineRule="auto"/>
        <w:rPr>
          <w:rFonts w:ascii="Calibri" w:hAnsi="Calibri"/>
        </w:rPr>
      </w:pPr>
      <w:r w:rsidRPr="0017767F">
        <w:rPr>
          <w:rFonts w:ascii="Calibri" w:hAnsi="Calibri"/>
        </w:rPr>
        <w:t>“Do not let your hearts be troubled. You believe in God; believe also in me” (John 14:1).</w:t>
      </w:r>
    </w:p>
    <w:p w14:paraId="14FE2A5E" w14:textId="77777777" w:rsidR="0017767F" w:rsidRPr="0017767F" w:rsidRDefault="0017767F" w:rsidP="0017767F">
      <w:pPr>
        <w:spacing w:line="276" w:lineRule="auto"/>
        <w:rPr>
          <w:rFonts w:ascii="Calibri" w:hAnsi="Calibri"/>
        </w:rPr>
      </w:pPr>
    </w:p>
    <w:p w14:paraId="75AC1FA1" w14:textId="77777777" w:rsidR="0017767F" w:rsidRPr="0017767F" w:rsidRDefault="0017767F" w:rsidP="0017767F">
      <w:pPr>
        <w:spacing w:line="276" w:lineRule="auto"/>
        <w:rPr>
          <w:rFonts w:ascii="Calibri" w:hAnsi="Calibri"/>
        </w:rPr>
      </w:pPr>
      <w:r w:rsidRPr="0017767F">
        <w:rPr>
          <w:rFonts w:ascii="Calibri" w:hAnsi="Calibri"/>
        </w:rPr>
        <w:t xml:space="preserve">If you want to have peace in your life, you </w:t>
      </w:r>
      <w:proofErr w:type="gramStart"/>
      <w:r w:rsidRPr="0017767F">
        <w:rPr>
          <w:rFonts w:ascii="Calibri" w:hAnsi="Calibri"/>
        </w:rPr>
        <w:t>have to</w:t>
      </w:r>
      <w:proofErr w:type="gramEnd"/>
      <w:r w:rsidRPr="0017767F">
        <w:rPr>
          <w:rFonts w:ascii="Calibri" w:hAnsi="Calibri"/>
        </w:rPr>
        <w:t xml:space="preserve"> have confidence in God. You may not have all the answers, you may not know exactly how this whole thing is going to end up. But you have great confidence in the Lord.</w:t>
      </w:r>
    </w:p>
    <w:p w14:paraId="67464844" w14:textId="77777777" w:rsidR="0017767F" w:rsidRPr="0017767F" w:rsidRDefault="0017767F" w:rsidP="0017767F">
      <w:pPr>
        <w:spacing w:line="276" w:lineRule="auto"/>
        <w:rPr>
          <w:rFonts w:ascii="Calibri" w:hAnsi="Calibri"/>
        </w:rPr>
      </w:pPr>
    </w:p>
    <w:p w14:paraId="0E4F3E62" w14:textId="77777777" w:rsidR="0017767F" w:rsidRPr="0017767F" w:rsidRDefault="0017767F" w:rsidP="0017767F">
      <w:pPr>
        <w:spacing w:line="276" w:lineRule="auto"/>
        <w:rPr>
          <w:rFonts w:ascii="Calibri" w:hAnsi="Calibri"/>
        </w:rPr>
      </w:pPr>
      <w:r w:rsidRPr="0017767F">
        <w:rPr>
          <w:rFonts w:ascii="Calibri" w:hAnsi="Calibri"/>
        </w:rPr>
        <w:t xml:space="preserve">“You will keep in perfect peace those whose minds are steadfast, because they trust in you” (Isaiah 26:3). </w:t>
      </w:r>
    </w:p>
    <w:p w14:paraId="1118FBBD" w14:textId="77777777" w:rsidR="0017767F" w:rsidRPr="0017767F" w:rsidRDefault="0017767F" w:rsidP="0017767F">
      <w:pPr>
        <w:spacing w:line="276" w:lineRule="auto"/>
        <w:rPr>
          <w:rFonts w:ascii="Calibri" w:hAnsi="Calibri"/>
        </w:rPr>
      </w:pPr>
    </w:p>
    <w:p w14:paraId="067E35BD" w14:textId="46D81ACD" w:rsidR="0017767F" w:rsidRPr="0017767F" w:rsidRDefault="0017767F" w:rsidP="0017767F">
      <w:pPr>
        <w:spacing w:line="276" w:lineRule="auto"/>
        <w:rPr>
          <w:rFonts w:ascii="Calibri" w:hAnsi="Calibri"/>
        </w:rPr>
      </w:pPr>
      <w:r w:rsidRPr="0017767F">
        <w:rPr>
          <w:rFonts w:ascii="Calibri" w:hAnsi="Calibri"/>
        </w:rPr>
        <w:t xml:space="preserve">Do you see the connection between trusting God and peace? </w:t>
      </w:r>
      <w:r w:rsidR="00A373A0">
        <w:rPr>
          <w:rFonts w:ascii="Calibri" w:hAnsi="Calibri"/>
        </w:rPr>
        <w:t>W</w:t>
      </w:r>
      <w:r w:rsidRPr="0017767F">
        <w:rPr>
          <w:rFonts w:ascii="Calibri" w:hAnsi="Calibri"/>
        </w:rPr>
        <w:t xml:space="preserve">hen you trust God, you will begin to have peace in your life. </w:t>
      </w:r>
    </w:p>
    <w:p w14:paraId="32E0505A" w14:textId="77777777" w:rsidR="0017767F" w:rsidRPr="0017767F" w:rsidRDefault="0017767F" w:rsidP="0017767F">
      <w:pPr>
        <w:spacing w:line="276" w:lineRule="auto"/>
        <w:rPr>
          <w:rFonts w:ascii="Calibri" w:hAnsi="Calibri"/>
        </w:rPr>
      </w:pPr>
    </w:p>
    <w:p w14:paraId="62776B7A" w14:textId="77777777" w:rsidR="0017767F" w:rsidRPr="0017767F" w:rsidRDefault="0017767F" w:rsidP="0017767F">
      <w:pPr>
        <w:spacing w:line="276" w:lineRule="auto"/>
        <w:rPr>
          <w:rFonts w:ascii="Calibri" w:hAnsi="Calibri"/>
          <w:b/>
          <w:bCs/>
          <w:i/>
          <w:iCs/>
        </w:rPr>
      </w:pPr>
      <w:r w:rsidRPr="0017767F">
        <w:rPr>
          <w:rFonts w:ascii="Calibri" w:hAnsi="Calibri"/>
          <w:b/>
          <w:bCs/>
          <w:i/>
          <w:iCs/>
        </w:rPr>
        <w:t>Righteousness</w:t>
      </w:r>
    </w:p>
    <w:p w14:paraId="1A631EE9" w14:textId="77777777" w:rsidR="0017767F" w:rsidRPr="0017767F" w:rsidRDefault="0017767F" w:rsidP="0017767F">
      <w:pPr>
        <w:spacing w:line="276" w:lineRule="auto"/>
        <w:rPr>
          <w:rFonts w:ascii="Calibri" w:hAnsi="Calibri"/>
        </w:rPr>
      </w:pPr>
    </w:p>
    <w:p w14:paraId="67A58039" w14:textId="3360811A" w:rsidR="0017767F" w:rsidRPr="0017767F" w:rsidRDefault="0017767F" w:rsidP="0017767F">
      <w:pPr>
        <w:spacing w:line="276" w:lineRule="auto"/>
        <w:rPr>
          <w:rFonts w:ascii="Calibri" w:hAnsi="Calibri"/>
        </w:rPr>
      </w:pPr>
      <w:r w:rsidRPr="0017767F">
        <w:rPr>
          <w:rFonts w:ascii="Calibri" w:hAnsi="Calibri"/>
        </w:rPr>
        <w:t>Faith and righteousness. Righteousness is simply a biblical word for right living. It's doing what God</w:t>
      </w:r>
      <w:r w:rsidR="00A373A0">
        <w:rPr>
          <w:rFonts w:ascii="Calibri" w:hAnsi="Calibri"/>
        </w:rPr>
        <w:t xml:space="preserve"> has </w:t>
      </w:r>
      <w:r w:rsidRPr="0017767F">
        <w:rPr>
          <w:rFonts w:ascii="Calibri" w:hAnsi="Calibri"/>
        </w:rPr>
        <w:t>called you to do. If things are hard and difficult and you're doing the right things, you at least have peace of mind that you have done what God has asked. You have that</w:t>
      </w:r>
      <w:r w:rsidR="00A373A0">
        <w:rPr>
          <w:rFonts w:ascii="Calibri" w:hAnsi="Calibri"/>
        </w:rPr>
        <w:t xml:space="preserve"> </w:t>
      </w:r>
      <w:r w:rsidRPr="0017767F">
        <w:rPr>
          <w:rFonts w:ascii="Calibri" w:hAnsi="Calibri"/>
        </w:rPr>
        <w:t xml:space="preserve">and that should bring peace. </w:t>
      </w:r>
      <w:r w:rsidR="00A373A0">
        <w:rPr>
          <w:rFonts w:ascii="Calibri" w:hAnsi="Calibri"/>
        </w:rPr>
        <w:t>R</w:t>
      </w:r>
      <w:r w:rsidRPr="0017767F">
        <w:rPr>
          <w:rFonts w:ascii="Calibri" w:hAnsi="Calibri"/>
        </w:rPr>
        <w:t xml:space="preserve">ighteousness is just walking in the path that God has called you to walk. </w:t>
      </w:r>
    </w:p>
    <w:p w14:paraId="5334F1A8" w14:textId="77777777" w:rsidR="0017767F" w:rsidRPr="0017767F" w:rsidRDefault="0017767F" w:rsidP="0017767F">
      <w:pPr>
        <w:spacing w:line="276" w:lineRule="auto"/>
        <w:rPr>
          <w:rFonts w:ascii="Calibri" w:hAnsi="Calibri"/>
        </w:rPr>
      </w:pPr>
    </w:p>
    <w:p w14:paraId="3127A9E7" w14:textId="06EF62D6" w:rsidR="0017767F" w:rsidRPr="0017767F" w:rsidRDefault="0017767F" w:rsidP="0017767F">
      <w:pPr>
        <w:spacing w:line="276" w:lineRule="auto"/>
        <w:rPr>
          <w:rFonts w:ascii="Calibri" w:hAnsi="Calibri"/>
        </w:rPr>
      </w:pPr>
      <w:r w:rsidRPr="0017767F">
        <w:rPr>
          <w:rFonts w:ascii="Calibri" w:hAnsi="Calibri"/>
        </w:rPr>
        <w:t>Isaiah 32:17 and James 3:18 link peace and righteousness together. It's amazing. If you want to have more peace in your life, do what God</w:t>
      </w:r>
      <w:r w:rsidR="00A373A0">
        <w:rPr>
          <w:rFonts w:ascii="Calibri" w:hAnsi="Calibri"/>
        </w:rPr>
        <w:t xml:space="preserve"> ha</w:t>
      </w:r>
      <w:r w:rsidRPr="0017767F">
        <w:rPr>
          <w:rFonts w:ascii="Calibri" w:hAnsi="Calibri"/>
        </w:rPr>
        <w:t xml:space="preserve">s called you to do. </w:t>
      </w:r>
    </w:p>
    <w:p w14:paraId="59ADBDA9" w14:textId="77777777" w:rsidR="0017767F" w:rsidRPr="0017767F" w:rsidRDefault="0017767F" w:rsidP="0017767F">
      <w:pPr>
        <w:spacing w:line="276" w:lineRule="auto"/>
        <w:rPr>
          <w:rFonts w:ascii="Calibri" w:hAnsi="Calibri"/>
        </w:rPr>
      </w:pPr>
    </w:p>
    <w:p w14:paraId="7951E5D1" w14:textId="31C37E8B" w:rsidR="0017767F" w:rsidRPr="0017767F" w:rsidRDefault="0017767F" w:rsidP="0017767F">
      <w:pPr>
        <w:spacing w:line="276" w:lineRule="auto"/>
        <w:rPr>
          <w:rFonts w:ascii="Calibri" w:hAnsi="Calibri"/>
        </w:rPr>
      </w:pPr>
      <w:r w:rsidRPr="0017767F">
        <w:rPr>
          <w:rFonts w:ascii="Calibri" w:hAnsi="Calibri"/>
        </w:rPr>
        <w:t xml:space="preserve">You may be bringing unrest into your own spirit by the choices that you are making. Sin brings stress. You want to be stressed out? Live a life of sin. We think, “I want to be independent. I want to do my own thing. If I'm doing my own thing, I have freedom and I have peace!” </w:t>
      </w:r>
      <w:proofErr w:type="gramStart"/>
      <w:r w:rsidRPr="0017767F">
        <w:rPr>
          <w:rFonts w:ascii="Calibri" w:hAnsi="Calibri"/>
        </w:rPr>
        <w:t>No. In reality, when</w:t>
      </w:r>
      <w:proofErr w:type="gramEnd"/>
      <w:r w:rsidRPr="0017767F">
        <w:rPr>
          <w:rFonts w:ascii="Calibri" w:hAnsi="Calibri"/>
        </w:rPr>
        <w:t xml:space="preserve"> you get off of the path of God, you bring a lack of peace. You bring fear. You bring uncertainty. You bring all kinds of other struggles into your life by making bad choices. If you sleep with the wrong person, you're going to have more stress. If you waste your money, you're going to have more stress. If you lose your temper and you </w:t>
      </w:r>
      <w:r w:rsidR="00A373A0">
        <w:rPr>
          <w:rFonts w:ascii="Calibri" w:hAnsi="Calibri"/>
        </w:rPr>
        <w:t>have</w:t>
      </w:r>
      <w:r w:rsidRPr="0017767F">
        <w:rPr>
          <w:rFonts w:ascii="Calibri" w:hAnsi="Calibri"/>
        </w:rPr>
        <w:t xml:space="preserve"> problems with fits of rage, you're going to create more problems for yourself. We </w:t>
      </w:r>
      <w:r w:rsidR="00C16D18">
        <w:rPr>
          <w:rFonts w:ascii="Calibri" w:hAnsi="Calibri"/>
        </w:rPr>
        <w:t>must</w:t>
      </w:r>
      <w:r w:rsidRPr="0017767F">
        <w:rPr>
          <w:rFonts w:ascii="Calibri" w:hAnsi="Calibri"/>
        </w:rPr>
        <w:t xml:space="preserve"> walk in righteousness.</w:t>
      </w:r>
    </w:p>
    <w:p w14:paraId="55EA7291" w14:textId="77777777" w:rsidR="0017767F" w:rsidRPr="0017767F" w:rsidRDefault="0017767F" w:rsidP="0017767F">
      <w:pPr>
        <w:spacing w:line="276" w:lineRule="auto"/>
        <w:rPr>
          <w:rFonts w:ascii="Calibri" w:hAnsi="Calibri"/>
        </w:rPr>
      </w:pPr>
    </w:p>
    <w:p w14:paraId="1E3A1765" w14:textId="488D473B" w:rsidR="0017767F" w:rsidRPr="0017767F" w:rsidRDefault="0017767F" w:rsidP="0017767F">
      <w:pPr>
        <w:spacing w:line="276" w:lineRule="auto"/>
        <w:rPr>
          <w:rFonts w:ascii="Calibri" w:hAnsi="Calibri"/>
        </w:rPr>
      </w:pPr>
      <w:r w:rsidRPr="0017767F">
        <w:rPr>
          <w:rFonts w:ascii="Calibri" w:hAnsi="Calibri"/>
        </w:rPr>
        <w:t>When I'm trusting in God, it's a lot easier to walk in the path that He</w:t>
      </w:r>
      <w:r w:rsidR="00A373A0">
        <w:rPr>
          <w:rFonts w:ascii="Calibri" w:hAnsi="Calibri"/>
        </w:rPr>
        <w:t xml:space="preserve"> has </w:t>
      </w:r>
      <w:r w:rsidRPr="0017767F">
        <w:rPr>
          <w:rFonts w:ascii="Calibri" w:hAnsi="Calibri"/>
        </w:rPr>
        <w:t xml:space="preserve">called me to walk. </w:t>
      </w:r>
    </w:p>
    <w:p w14:paraId="35A034B1" w14:textId="77777777" w:rsidR="0017767F" w:rsidRPr="0017767F" w:rsidRDefault="0017767F" w:rsidP="0017767F">
      <w:pPr>
        <w:spacing w:line="276" w:lineRule="auto"/>
        <w:rPr>
          <w:rFonts w:ascii="Calibri" w:hAnsi="Calibri"/>
        </w:rPr>
      </w:pPr>
    </w:p>
    <w:p w14:paraId="5E122A37" w14:textId="77777777" w:rsidR="0017767F" w:rsidRPr="0017767F" w:rsidRDefault="0017767F" w:rsidP="0017767F">
      <w:pPr>
        <w:spacing w:line="276" w:lineRule="auto"/>
        <w:rPr>
          <w:rFonts w:ascii="Calibri" w:hAnsi="Calibri"/>
          <w:b/>
          <w:bCs/>
          <w:i/>
          <w:iCs/>
        </w:rPr>
      </w:pPr>
      <w:r w:rsidRPr="0017767F">
        <w:rPr>
          <w:rFonts w:ascii="Calibri" w:hAnsi="Calibri"/>
          <w:b/>
          <w:bCs/>
          <w:i/>
          <w:iCs/>
        </w:rPr>
        <w:lastRenderedPageBreak/>
        <w:t>Prayer</w:t>
      </w:r>
    </w:p>
    <w:p w14:paraId="79EA577E" w14:textId="77777777" w:rsidR="0017767F" w:rsidRPr="0017767F" w:rsidRDefault="0017767F" w:rsidP="0017767F">
      <w:pPr>
        <w:spacing w:line="276" w:lineRule="auto"/>
        <w:rPr>
          <w:rFonts w:ascii="Calibri" w:hAnsi="Calibri"/>
        </w:rPr>
      </w:pPr>
    </w:p>
    <w:p w14:paraId="2E2B82F9" w14:textId="77777777" w:rsidR="0017767F" w:rsidRPr="0017767F" w:rsidRDefault="0017767F" w:rsidP="0017767F">
      <w:pPr>
        <w:spacing w:line="276" w:lineRule="auto"/>
        <w:rPr>
          <w:rFonts w:ascii="Calibri" w:hAnsi="Calibri"/>
        </w:rPr>
      </w:pPr>
      <w:r w:rsidRPr="0017767F">
        <w:rPr>
          <w:rFonts w:ascii="Calibri" w:hAnsi="Calibri"/>
        </w:rPr>
        <w:t>“Do not be anxious about anything, but in every situation, by prayer and petition, with thanksgiving, present your requests to God.  And the peace of God, which transcends all understanding, will guard your hearts and your minds in Christ Jesus” (Philippians 4:6-7).</w:t>
      </w:r>
    </w:p>
    <w:p w14:paraId="564C4A38" w14:textId="77777777" w:rsidR="0017767F" w:rsidRPr="0017767F" w:rsidRDefault="0017767F" w:rsidP="0017767F">
      <w:pPr>
        <w:spacing w:line="276" w:lineRule="auto"/>
        <w:rPr>
          <w:rFonts w:ascii="Calibri" w:hAnsi="Calibri"/>
        </w:rPr>
      </w:pPr>
    </w:p>
    <w:p w14:paraId="47C83649" w14:textId="77777777" w:rsidR="0017767F" w:rsidRPr="0017767F" w:rsidRDefault="0017767F" w:rsidP="0017767F">
      <w:pPr>
        <w:spacing w:line="276" w:lineRule="auto"/>
        <w:rPr>
          <w:rFonts w:ascii="Calibri" w:hAnsi="Calibri"/>
        </w:rPr>
      </w:pPr>
      <w:r w:rsidRPr="0017767F">
        <w:rPr>
          <w:rFonts w:ascii="Calibri" w:hAnsi="Calibri"/>
        </w:rPr>
        <w:t>In other words, when you pray about things, it puts a shield, a guard around your heart and around your mind. Don't let your heart be troubled. Whatever is stirring you up, pray about it and let the peace of God fill your heart and fill your mind (that’s your emotions and your thoughts), and walk in that great peace. Don't let your heart be troubled.</w:t>
      </w:r>
    </w:p>
    <w:p w14:paraId="66D77698" w14:textId="77777777" w:rsidR="0017767F" w:rsidRPr="0017767F" w:rsidRDefault="0017767F" w:rsidP="0017767F">
      <w:pPr>
        <w:spacing w:line="276" w:lineRule="auto"/>
        <w:rPr>
          <w:rFonts w:ascii="Calibri" w:hAnsi="Calibri"/>
        </w:rPr>
      </w:pPr>
    </w:p>
    <w:p w14:paraId="72ED8A85" w14:textId="748D6CB6" w:rsidR="0017767F" w:rsidRPr="0017767F" w:rsidRDefault="0017767F" w:rsidP="0017767F">
      <w:pPr>
        <w:spacing w:line="276" w:lineRule="auto"/>
        <w:rPr>
          <w:rFonts w:ascii="Calibri" w:hAnsi="Calibri"/>
        </w:rPr>
      </w:pPr>
      <w:r w:rsidRPr="0017767F">
        <w:rPr>
          <w:rFonts w:ascii="Calibri" w:hAnsi="Calibri"/>
        </w:rPr>
        <w:t xml:space="preserve">Jesus gives peace. Jesus gives deep peace. It's not as the world. Jesus gives abundant peace. It is a peace that keeps </w:t>
      </w:r>
      <w:r w:rsidR="00A373A0">
        <w:rPr>
          <w:rFonts w:ascii="Calibri" w:hAnsi="Calibri"/>
        </w:rPr>
        <w:t>you</w:t>
      </w:r>
      <w:r w:rsidRPr="0017767F">
        <w:rPr>
          <w:rFonts w:ascii="Calibri" w:hAnsi="Calibri"/>
        </w:rPr>
        <w:t xml:space="preserve"> calm, even in the middle of a raging storm.</w:t>
      </w:r>
    </w:p>
    <w:p w14:paraId="1DE80056" w14:textId="77777777" w:rsidR="0017767F" w:rsidRPr="0017767F" w:rsidRDefault="0017767F" w:rsidP="0017767F">
      <w:pPr>
        <w:spacing w:line="276" w:lineRule="auto"/>
        <w:rPr>
          <w:rFonts w:ascii="Calibri" w:hAnsi="Calibri"/>
        </w:rPr>
      </w:pPr>
    </w:p>
    <w:p w14:paraId="06103DCA" w14:textId="33AD48CF" w:rsidR="0017767F" w:rsidRPr="0017767F" w:rsidRDefault="0017767F" w:rsidP="0017767F">
      <w:pPr>
        <w:spacing w:line="276" w:lineRule="auto"/>
        <w:rPr>
          <w:rFonts w:ascii="Calibri" w:hAnsi="Calibri"/>
          <w:sz w:val="28"/>
          <w:szCs w:val="28"/>
        </w:rPr>
      </w:pPr>
      <w:r w:rsidRPr="0017767F">
        <w:rPr>
          <w:rFonts w:ascii="Calibri" w:hAnsi="Calibri"/>
        </w:rPr>
        <w:br w:type="page"/>
      </w:r>
      <w:r w:rsidRPr="0017767F">
        <w:rPr>
          <w:rFonts w:ascii="Calibri" w:hAnsi="Calibri"/>
          <w:b/>
          <w:bCs/>
          <w:sz w:val="28"/>
          <w:szCs w:val="28"/>
          <w:u w:val="single"/>
        </w:rPr>
        <w:lastRenderedPageBreak/>
        <w:t>OUTLINE</w:t>
      </w:r>
    </w:p>
    <w:p w14:paraId="381F344B" w14:textId="77777777" w:rsidR="0017767F" w:rsidRPr="0017767F" w:rsidRDefault="0017767F" w:rsidP="0017767F">
      <w:pPr>
        <w:spacing w:line="276" w:lineRule="auto"/>
        <w:rPr>
          <w:rFonts w:ascii="Calibri" w:hAnsi="Calibri"/>
        </w:rPr>
      </w:pPr>
    </w:p>
    <w:p w14:paraId="2025E6C8" w14:textId="33DA6BF2" w:rsidR="0017767F" w:rsidRPr="0017767F" w:rsidRDefault="0017767F" w:rsidP="0017767F">
      <w:pPr>
        <w:spacing w:line="276" w:lineRule="auto"/>
        <w:rPr>
          <w:rFonts w:ascii="Calibri" w:hAnsi="Calibri"/>
          <w:b/>
          <w:bCs/>
        </w:rPr>
      </w:pPr>
      <w:r w:rsidRPr="0017767F">
        <w:rPr>
          <w:rFonts w:ascii="Calibri" w:hAnsi="Calibri"/>
          <w:b/>
          <w:bCs/>
        </w:rPr>
        <w:t>1. Jesus Gives Peace</w:t>
      </w:r>
      <w:r w:rsidR="00C16D18">
        <w:rPr>
          <w:rFonts w:ascii="Calibri" w:hAnsi="Calibri"/>
          <w:b/>
          <w:bCs/>
        </w:rPr>
        <w:t>.</w:t>
      </w:r>
    </w:p>
    <w:p w14:paraId="69134FB6" w14:textId="77777777" w:rsidR="0017767F" w:rsidRPr="0017767F" w:rsidRDefault="0017767F" w:rsidP="0017767F">
      <w:pPr>
        <w:spacing w:line="276" w:lineRule="auto"/>
        <w:rPr>
          <w:rFonts w:ascii="Calibri" w:hAnsi="Calibri"/>
        </w:rPr>
      </w:pPr>
    </w:p>
    <w:p w14:paraId="24E5D6C8" w14:textId="77777777" w:rsidR="0017767F" w:rsidRPr="0017767F" w:rsidRDefault="0017767F" w:rsidP="0017767F">
      <w:pPr>
        <w:spacing w:line="276" w:lineRule="auto"/>
        <w:rPr>
          <w:rFonts w:ascii="Calibri" w:hAnsi="Calibri"/>
        </w:rPr>
      </w:pPr>
      <w:r w:rsidRPr="0017767F">
        <w:rPr>
          <w:rFonts w:ascii="Calibri" w:hAnsi="Calibri"/>
        </w:rPr>
        <w:t>“I am leaving you with a gift—peace of mind and heart. And the peace I give is a gift the world cannot give. So don’t be troubled or afraid.” John 14:27 (NLT)</w:t>
      </w:r>
    </w:p>
    <w:p w14:paraId="206D6C15" w14:textId="77777777" w:rsidR="0017767F" w:rsidRPr="0017767F" w:rsidRDefault="0017767F" w:rsidP="0017767F">
      <w:pPr>
        <w:spacing w:line="276" w:lineRule="auto"/>
        <w:rPr>
          <w:rFonts w:ascii="Calibri" w:hAnsi="Calibri"/>
        </w:rPr>
      </w:pPr>
    </w:p>
    <w:p w14:paraId="20D828AA" w14:textId="0753670F" w:rsidR="0017767F" w:rsidRPr="0017767F" w:rsidRDefault="00A373A0" w:rsidP="0017767F">
      <w:pPr>
        <w:spacing w:line="276" w:lineRule="auto"/>
        <w:rPr>
          <w:rFonts w:ascii="Calibri" w:hAnsi="Calibri"/>
        </w:rPr>
      </w:pPr>
      <w:r>
        <w:rPr>
          <w:rFonts w:ascii="Calibri" w:hAnsi="Calibri"/>
        </w:rPr>
        <w:t>“</w:t>
      </w:r>
      <w:r w:rsidR="0017767F" w:rsidRPr="0017767F">
        <w:rPr>
          <w:rFonts w:ascii="Calibri" w:hAnsi="Calibri"/>
        </w:rPr>
        <w:t>But the Comforter (Counselor, Helper, Intercessor, Advocate, Strengthener, Standby), the Holy Spirit, Whom the Father will send in My name [in My place, to represent Me and act on My behalf], He will teach you all things.</w:t>
      </w:r>
      <w:r>
        <w:rPr>
          <w:rFonts w:ascii="Calibri" w:hAnsi="Calibri"/>
        </w:rPr>
        <w:t>”</w:t>
      </w:r>
      <w:r w:rsidR="0017767F" w:rsidRPr="0017767F">
        <w:rPr>
          <w:rFonts w:ascii="Calibri" w:hAnsi="Calibri"/>
        </w:rPr>
        <w:t xml:space="preserve"> John 14:26 (AMP)</w:t>
      </w:r>
    </w:p>
    <w:p w14:paraId="1F9CBCBB" w14:textId="77777777" w:rsidR="0017767F" w:rsidRPr="0017767F" w:rsidRDefault="0017767F" w:rsidP="0017767F">
      <w:pPr>
        <w:spacing w:line="276" w:lineRule="auto"/>
        <w:rPr>
          <w:rFonts w:ascii="Calibri" w:hAnsi="Calibri"/>
        </w:rPr>
      </w:pPr>
    </w:p>
    <w:p w14:paraId="5B010389" w14:textId="5D6BE766" w:rsidR="0017767F" w:rsidRPr="0017767F" w:rsidRDefault="0017767F" w:rsidP="0017767F">
      <w:pPr>
        <w:spacing w:line="276" w:lineRule="auto"/>
        <w:rPr>
          <w:rFonts w:ascii="Calibri" w:hAnsi="Calibri"/>
          <w:b/>
          <w:bCs/>
        </w:rPr>
      </w:pPr>
      <w:r w:rsidRPr="0017767F">
        <w:rPr>
          <w:rFonts w:ascii="Calibri" w:hAnsi="Calibri"/>
          <w:b/>
          <w:bCs/>
        </w:rPr>
        <w:t>2. Jesus Gives Different Peace</w:t>
      </w:r>
      <w:r w:rsidR="00C16D18">
        <w:rPr>
          <w:rFonts w:ascii="Calibri" w:hAnsi="Calibri"/>
          <w:b/>
          <w:bCs/>
        </w:rPr>
        <w:t>.</w:t>
      </w:r>
    </w:p>
    <w:p w14:paraId="50F1820C" w14:textId="77777777" w:rsidR="0017767F" w:rsidRPr="0017767F" w:rsidRDefault="0017767F" w:rsidP="0017767F">
      <w:pPr>
        <w:spacing w:line="276" w:lineRule="auto"/>
        <w:rPr>
          <w:rFonts w:ascii="Calibri" w:hAnsi="Calibri"/>
        </w:rPr>
      </w:pPr>
    </w:p>
    <w:p w14:paraId="5C16FA0C" w14:textId="77777777" w:rsidR="0017767F" w:rsidRPr="0017767F" w:rsidRDefault="0017767F" w:rsidP="0017767F">
      <w:pPr>
        <w:spacing w:line="276" w:lineRule="auto"/>
        <w:rPr>
          <w:rFonts w:ascii="Calibri" w:hAnsi="Calibri"/>
        </w:rPr>
      </w:pPr>
      <w:r w:rsidRPr="0017767F">
        <w:rPr>
          <w:rFonts w:ascii="Calibri" w:hAnsi="Calibri"/>
        </w:rPr>
        <w:t>“</w:t>
      </w:r>
      <w:proofErr w:type="gramStart"/>
      <w:r w:rsidRPr="0017767F">
        <w:rPr>
          <w:rFonts w:ascii="Calibri" w:hAnsi="Calibri"/>
        </w:rPr>
        <w:t>Peace</w:t>
      </w:r>
      <w:proofErr w:type="gramEnd"/>
      <w:r w:rsidRPr="0017767F">
        <w:rPr>
          <w:rFonts w:ascii="Calibri" w:hAnsi="Calibri"/>
        </w:rPr>
        <w:t xml:space="preserve"> I leave with you. My peace I give to you. I do not give to you as the world gives. Don’t let your heart be troubled or fearful…” John 14:27 (CSB)</w:t>
      </w:r>
    </w:p>
    <w:p w14:paraId="78838994" w14:textId="77777777" w:rsidR="0017767F" w:rsidRPr="0017767F" w:rsidRDefault="0017767F" w:rsidP="0017767F">
      <w:pPr>
        <w:spacing w:line="276" w:lineRule="auto"/>
        <w:rPr>
          <w:rFonts w:ascii="Calibri" w:hAnsi="Calibri"/>
        </w:rPr>
      </w:pPr>
    </w:p>
    <w:p w14:paraId="6941F032" w14:textId="77777777" w:rsidR="0017767F" w:rsidRPr="0017767F" w:rsidRDefault="0017767F" w:rsidP="0017767F">
      <w:pPr>
        <w:spacing w:line="276" w:lineRule="auto"/>
        <w:rPr>
          <w:rFonts w:ascii="Calibri" w:hAnsi="Calibri"/>
        </w:rPr>
      </w:pPr>
      <w:r w:rsidRPr="0017767F">
        <w:rPr>
          <w:rFonts w:ascii="Calibri" w:hAnsi="Calibri"/>
        </w:rPr>
        <w:t>“In this world you will have trouble. But take heart! I have overcome the world” John 16:33</w:t>
      </w:r>
    </w:p>
    <w:p w14:paraId="21A88AB4" w14:textId="77777777" w:rsidR="0017767F" w:rsidRPr="0017767F" w:rsidRDefault="0017767F" w:rsidP="0017767F">
      <w:pPr>
        <w:spacing w:line="276" w:lineRule="auto"/>
        <w:rPr>
          <w:rFonts w:ascii="Calibri" w:hAnsi="Calibri"/>
        </w:rPr>
      </w:pPr>
    </w:p>
    <w:p w14:paraId="59DDDB61" w14:textId="0F990EA5" w:rsidR="0017767F" w:rsidRPr="0017767F" w:rsidRDefault="0017767F" w:rsidP="0017767F">
      <w:pPr>
        <w:spacing w:line="276" w:lineRule="auto"/>
        <w:rPr>
          <w:rFonts w:ascii="Calibri" w:hAnsi="Calibri"/>
          <w:b/>
          <w:bCs/>
        </w:rPr>
      </w:pPr>
      <w:r w:rsidRPr="0017767F">
        <w:rPr>
          <w:rFonts w:ascii="Calibri" w:hAnsi="Calibri"/>
          <w:b/>
          <w:bCs/>
        </w:rPr>
        <w:t>3. Jesus Gives Abundant Peace</w:t>
      </w:r>
      <w:r w:rsidR="00C16D18">
        <w:rPr>
          <w:rFonts w:ascii="Calibri" w:hAnsi="Calibri"/>
          <w:b/>
          <w:bCs/>
        </w:rPr>
        <w:t>.</w:t>
      </w:r>
    </w:p>
    <w:p w14:paraId="2F35F6B9" w14:textId="77777777" w:rsidR="0017767F" w:rsidRPr="0017767F" w:rsidRDefault="0017767F" w:rsidP="0017767F">
      <w:pPr>
        <w:spacing w:line="276" w:lineRule="auto"/>
        <w:rPr>
          <w:rFonts w:ascii="Calibri" w:hAnsi="Calibri"/>
        </w:rPr>
      </w:pPr>
    </w:p>
    <w:p w14:paraId="4446F2EB" w14:textId="77777777" w:rsidR="0017767F" w:rsidRPr="0017767F" w:rsidRDefault="0017767F" w:rsidP="0017767F">
      <w:pPr>
        <w:spacing w:line="276" w:lineRule="auto"/>
        <w:rPr>
          <w:rFonts w:ascii="Calibri" w:hAnsi="Calibri"/>
        </w:rPr>
      </w:pPr>
      <w:r w:rsidRPr="0017767F">
        <w:rPr>
          <w:rFonts w:ascii="Calibri" w:hAnsi="Calibri"/>
        </w:rPr>
        <w:t>“</w:t>
      </w:r>
      <w:proofErr w:type="gramStart"/>
      <w:r w:rsidRPr="0017767F">
        <w:rPr>
          <w:rFonts w:ascii="Calibri" w:hAnsi="Calibri"/>
        </w:rPr>
        <w:t>Peace</w:t>
      </w:r>
      <w:proofErr w:type="gramEnd"/>
      <w:r w:rsidRPr="0017767F">
        <w:rPr>
          <w:rFonts w:ascii="Calibri" w:hAnsi="Calibri"/>
        </w:rPr>
        <w:t xml:space="preserve"> I leave with you. My peace I give to you. I do not give to you as the world gives. Don’t let your heart be troubled or fearful…” John 14:27 (CSB)</w:t>
      </w:r>
    </w:p>
    <w:p w14:paraId="70E207CC" w14:textId="77777777" w:rsidR="0017767F" w:rsidRPr="0017767F" w:rsidRDefault="0017767F" w:rsidP="0017767F">
      <w:pPr>
        <w:spacing w:line="276" w:lineRule="auto"/>
        <w:rPr>
          <w:rFonts w:ascii="Calibri" w:hAnsi="Calibri"/>
        </w:rPr>
      </w:pPr>
    </w:p>
    <w:p w14:paraId="2A520290" w14:textId="321A8057" w:rsidR="0017767F" w:rsidRPr="0017767F" w:rsidRDefault="0017767F" w:rsidP="0017767F">
      <w:pPr>
        <w:spacing w:line="276" w:lineRule="auto"/>
        <w:rPr>
          <w:rFonts w:ascii="Calibri" w:hAnsi="Calibri"/>
        </w:rPr>
      </w:pPr>
      <w:r w:rsidRPr="0017767F">
        <w:rPr>
          <w:rFonts w:ascii="Calibri" w:hAnsi="Calibri"/>
        </w:rPr>
        <w:t>“Do not let your hearts be troubled. You believe in God; believe also in me.</w:t>
      </w:r>
      <w:r w:rsidR="00A373A0">
        <w:rPr>
          <w:rFonts w:ascii="Calibri" w:hAnsi="Calibri"/>
        </w:rPr>
        <w:t>”</w:t>
      </w:r>
      <w:r w:rsidRPr="0017767F">
        <w:rPr>
          <w:rFonts w:ascii="Calibri" w:hAnsi="Calibri"/>
        </w:rPr>
        <w:t xml:space="preserve"> John 14:1 (NIV)</w:t>
      </w:r>
    </w:p>
    <w:p w14:paraId="2739260E" w14:textId="77777777" w:rsidR="0017767F" w:rsidRPr="0017767F" w:rsidRDefault="0017767F" w:rsidP="0017767F">
      <w:pPr>
        <w:spacing w:line="276" w:lineRule="auto"/>
        <w:rPr>
          <w:rFonts w:ascii="Calibri" w:hAnsi="Calibri"/>
        </w:rPr>
      </w:pPr>
    </w:p>
    <w:p w14:paraId="5675B576" w14:textId="5AFD14B2" w:rsidR="0017767F" w:rsidRPr="0017767F" w:rsidRDefault="00A373A0" w:rsidP="0017767F">
      <w:pPr>
        <w:spacing w:line="276" w:lineRule="auto"/>
        <w:rPr>
          <w:rFonts w:ascii="Calibri" w:hAnsi="Calibri"/>
        </w:rPr>
      </w:pPr>
      <w:r>
        <w:rPr>
          <w:rFonts w:ascii="Calibri" w:hAnsi="Calibri"/>
        </w:rPr>
        <w:t>“</w:t>
      </w:r>
      <w:r w:rsidR="0017767F" w:rsidRPr="0017767F">
        <w:rPr>
          <w:rFonts w:ascii="Calibri" w:hAnsi="Calibri"/>
        </w:rPr>
        <w:t>You will keep in perfect peace those whose minds are steadfast, because they trust in you.</w:t>
      </w:r>
      <w:r>
        <w:rPr>
          <w:rFonts w:ascii="Calibri" w:hAnsi="Calibri"/>
        </w:rPr>
        <w:t>”</w:t>
      </w:r>
      <w:r w:rsidR="0017767F" w:rsidRPr="0017767F">
        <w:rPr>
          <w:rFonts w:ascii="Calibri" w:hAnsi="Calibri"/>
        </w:rPr>
        <w:t xml:space="preserve"> Isaiah 26:3 (NIV)</w:t>
      </w:r>
    </w:p>
    <w:p w14:paraId="7CBF498E" w14:textId="77777777" w:rsidR="0017767F" w:rsidRPr="0017767F" w:rsidRDefault="0017767F" w:rsidP="0017767F">
      <w:pPr>
        <w:spacing w:line="276" w:lineRule="auto"/>
        <w:rPr>
          <w:rFonts w:ascii="Calibri" w:hAnsi="Calibri"/>
        </w:rPr>
      </w:pPr>
    </w:p>
    <w:p w14:paraId="5175B6AF" w14:textId="7EFD2A54" w:rsidR="0017767F" w:rsidRPr="0017767F" w:rsidRDefault="00A373A0" w:rsidP="0017767F">
      <w:pPr>
        <w:spacing w:line="276" w:lineRule="auto"/>
        <w:rPr>
          <w:rFonts w:ascii="Calibri" w:hAnsi="Calibri"/>
        </w:rPr>
      </w:pPr>
      <w:r>
        <w:rPr>
          <w:rFonts w:ascii="Calibri" w:hAnsi="Calibri"/>
        </w:rPr>
        <w:t>“</w:t>
      </w:r>
      <w:r w:rsidR="0017767F" w:rsidRPr="0017767F">
        <w:rPr>
          <w:rFonts w:ascii="Calibri" w:hAnsi="Calibri"/>
        </w:rPr>
        <w:t>Do not be anxious about anything, but in every situation, by prayer and petition, with thanksgiving, present your requests to God.  And the peace of God, which transcends all understanding, will guard your hearts and your minds in Christ Jesus.</w:t>
      </w:r>
      <w:r>
        <w:rPr>
          <w:rFonts w:ascii="Calibri" w:hAnsi="Calibri"/>
        </w:rPr>
        <w:t>”</w:t>
      </w:r>
      <w:r w:rsidR="0017767F" w:rsidRPr="0017767F">
        <w:rPr>
          <w:rFonts w:ascii="Calibri" w:hAnsi="Calibri"/>
        </w:rPr>
        <w:t xml:space="preserve"> Philippians 4:6-7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3ED7" w14:textId="77777777" w:rsidR="00B70181" w:rsidRDefault="00B70181">
      <w:r>
        <w:separator/>
      </w:r>
    </w:p>
  </w:endnote>
  <w:endnote w:type="continuationSeparator" w:id="0">
    <w:p w14:paraId="64AEDACD" w14:textId="77777777" w:rsidR="00B70181" w:rsidRDefault="00B70181">
      <w:r>
        <w:continuationSeparator/>
      </w:r>
    </w:p>
  </w:endnote>
  <w:endnote w:type="continuationNotice" w:id="1">
    <w:p w14:paraId="3E8E834F" w14:textId="77777777" w:rsidR="00B70181" w:rsidRDefault="00B70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AD353" w14:textId="77777777" w:rsidR="001655C8" w:rsidRDefault="00165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3E311E6" w:rsidR="000D064C" w:rsidRPr="00E001F4" w:rsidRDefault="00A11D21" w:rsidP="00A11D21">
    <w:pPr>
      <w:pStyle w:val="Footer"/>
      <w:rPr>
        <w:rFonts w:ascii="Calibri" w:hAnsi="Calibri"/>
      </w:rPr>
    </w:pPr>
    <w:r>
      <w:rPr>
        <w:rFonts w:ascii="Calibri" w:hAnsi="Calibri"/>
        <w:b/>
        <w:bCs/>
      </w:rPr>
      <w:tab/>
    </w:r>
    <w:r w:rsidR="00FD3E69">
      <w:rPr>
        <w:rFonts w:ascii="Calibri" w:hAnsi="Calibri"/>
        <w:b/>
        <w:bCs/>
      </w:rPr>
      <w:t xml:space="preserve">Fear Is </w:t>
    </w:r>
    <w:proofErr w:type="gramStart"/>
    <w:r w:rsidR="00FD3E69">
      <w:rPr>
        <w:rFonts w:ascii="Calibri" w:hAnsi="Calibri"/>
        <w:b/>
        <w:bCs/>
      </w:rPr>
      <w:t>A</w:t>
    </w:r>
    <w:proofErr w:type="gramEnd"/>
    <w:r w:rsidR="00FD3E69">
      <w:rPr>
        <w:rFonts w:ascii="Calibri" w:hAnsi="Calibri"/>
        <w:b/>
        <w:bCs/>
      </w:rPr>
      <w:t xml:space="preserve"> Liar</w:t>
    </w:r>
    <w:r w:rsidR="000D064C" w:rsidRPr="00E001F4">
      <w:rPr>
        <w:rFonts w:ascii="Calibri" w:hAnsi="Calibri"/>
        <w:b/>
        <w:bCs/>
      </w:rPr>
      <w:t>—</w:t>
    </w:r>
    <w:r w:rsidR="0017767F">
      <w:rPr>
        <w:rFonts w:ascii="Calibri" w:hAnsi="Calibri"/>
        <w:b/>
        <w:bCs/>
      </w:rPr>
      <w:t>Don’t Let Your Heart Be Troubled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C12DE" w14:textId="77777777" w:rsidR="001655C8" w:rsidRDefault="00165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4D53" w14:textId="77777777" w:rsidR="00B70181" w:rsidRDefault="00B70181">
      <w:r>
        <w:separator/>
      </w:r>
    </w:p>
  </w:footnote>
  <w:footnote w:type="continuationSeparator" w:id="0">
    <w:p w14:paraId="43D30AB3" w14:textId="77777777" w:rsidR="00B70181" w:rsidRDefault="00B70181">
      <w:r>
        <w:continuationSeparator/>
      </w:r>
    </w:p>
  </w:footnote>
  <w:footnote w:type="continuationNotice" w:id="1">
    <w:p w14:paraId="60CFD0D8" w14:textId="77777777" w:rsidR="00B70181" w:rsidRDefault="00B701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154F"/>
    <w:rsid w:val="000F352B"/>
    <w:rsid w:val="000F3E99"/>
    <w:rsid w:val="000F78CC"/>
    <w:rsid w:val="00100E61"/>
    <w:rsid w:val="00101707"/>
    <w:rsid w:val="00115B54"/>
    <w:rsid w:val="001307E2"/>
    <w:rsid w:val="00134671"/>
    <w:rsid w:val="00135D5D"/>
    <w:rsid w:val="00144288"/>
    <w:rsid w:val="001461B1"/>
    <w:rsid w:val="001655C8"/>
    <w:rsid w:val="0017767F"/>
    <w:rsid w:val="001822A0"/>
    <w:rsid w:val="00185CA0"/>
    <w:rsid w:val="001903F1"/>
    <w:rsid w:val="001A2F4C"/>
    <w:rsid w:val="001A3BD3"/>
    <w:rsid w:val="001A4038"/>
    <w:rsid w:val="001C6DAF"/>
    <w:rsid w:val="001D3E78"/>
    <w:rsid w:val="001E3993"/>
    <w:rsid w:val="001F2E97"/>
    <w:rsid w:val="001F736C"/>
    <w:rsid w:val="00222084"/>
    <w:rsid w:val="002252B6"/>
    <w:rsid w:val="002255D9"/>
    <w:rsid w:val="00236AB3"/>
    <w:rsid w:val="00255946"/>
    <w:rsid w:val="00274BB9"/>
    <w:rsid w:val="0028034F"/>
    <w:rsid w:val="002833B0"/>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3F43"/>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666D7"/>
    <w:rsid w:val="0057422B"/>
    <w:rsid w:val="00582FFE"/>
    <w:rsid w:val="00585F84"/>
    <w:rsid w:val="005922EB"/>
    <w:rsid w:val="005A64D4"/>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04F7"/>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373A0"/>
    <w:rsid w:val="00A43A90"/>
    <w:rsid w:val="00A51274"/>
    <w:rsid w:val="00A51B63"/>
    <w:rsid w:val="00A64FC4"/>
    <w:rsid w:val="00A83591"/>
    <w:rsid w:val="00A93495"/>
    <w:rsid w:val="00AA5ED6"/>
    <w:rsid w:val="00AB12C5"/>
    <w:rsid w:val="00AC1B83"/>
    <w:rsid w:val="00AF468A"/>
    <w:rsid w:val="00AF7E09"/>
    <w:rsid w:val="00B03B8B"/>
    <w:rsid w:val="00B10327"/>
    <w:rsid w:val="00B158DB"/>
    <w:rsid w:val="00B3092B"/>
    <w:rsid w:val="00B40364"/>
    <w:rsid w:val="00B47A64"/>
    <w:rsid w:val="00B56A4D"/>
    <w:rsid w:val="00B604D0"/>
    <w:rsid w:val="00B70181"/>
    <w:rsid w:val="00B92770"/>
    <w:rsid w:val="00B940D4"/>
    <w:rsid w:val="00BA7A74"/>
    <w:rsid w:val="00BC10B4"/>
    <w:rsid w:val="00BD145D"/>
    <w:rsid w:val="00BD21E1"/>
    <w:rsid w:val="00BD63AF"/>
    <w:rsid w:val="00BE35BE"/>
    <w:rsid w:val="00BF7F06"/>
    <w:rsid w:val="00C01D01"/>
    <w:rsid w:val="00C133CA"/>
    <w:rsid w:val="00C16D18"/>
    <w:rsid w:val="00C21AF8"/>
    <w:rsid w:val="00C251B8"/>
    <w:rsid w:val="00C64E5E"/>
    <w:rsid w:val="00C67DA9"/>
    <w:rsid w:val="00C80B1C"/>
    <w:rsid w:val="00C86674"/>
    <w:rsid w:val="00CB2F64"/>
    <w:rsid w:val="00CB6BE7"/>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D3E69"/>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30</TotalTime>
  <Pages>10</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2023-01-22T02:01:00Z</cp:lastPrinted>
  <dcterms:created xsi:type="dcterms:W3CDTF">2023-02-18T04:36:00Z</dcterms:created>
  <dcterms:modified xsi:type="dcterms:W3CDTF">2023-02-19T21:55:00Z</dcterms:modified>
  <cp:category/>
</cp:coreProperties>
</file>